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77892" w14:textId="36C6944E" w:rsidR="00DA509A" w:rsidRPr="007E14E8" w:rsidRDefault="000B4C54" w:rsidP="00CB6878">
      <w:pPr>
        <w:pageBreakBefore/>
        <w:tabs>
          <w:tab w:val="right" w:pos="9070"/>
        </w:tabs>
        <w:jc w:val="right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ab/>
        <w:t xml:space="preserve"> </w:t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DA509A" w:rsidRPr="007E14E8">
        <w:rPr>
          <w:rFonts w:ascii="Cambria" w:hAnsi="Cambria" w:cs="Arial"/>
          <w:sz w:val="20"/>
          <w:szCs w:val="20"/>
        </w:rPr>
        <w:t xml:space="preserve">Załącznik nr </w:t>
      </w:r>
      <w:r w:rsidR="00D627DB" w:rsidRPr="007E14E8">
        <w:rPr>
          <w:rFonts w:ascii="Cambria" w:hAnsi="Cambria" w:cs="Arial"/>
          <w:sz w:val="20"/>
          <w:szCs w:val="20"/>
        </w:rPr>
        <w:t>9</w:t>
      </w:r>
      <w:r w:rsidR="0029492E" w:rsidRPr="007E14E8">
        <w:rPr>
          <w:rFonts w:ascii="Cambria" w:hAnsi="Cambria" w:cs="Arial"/>
          <w:sz w:val="20"/>
          <w:szCs w:val="20"/>
        </w:rPr>
        <w:t xml:space="preserve"> do SWZ</w:t>
      </w:r>
      <w:r w:rsidR="00DA509A" w:rsidRPr="007E14E8">
        <w:rPr>
          <w:rFonts w:ascii="Cambria" w:hAnsi="Cambria" w:cs="Arial"/>
          <w:sz w:val="20"/>
          <w:szCs w:val="20"/>
        </w:rPr>
        <w:t xml:space="preserve"> </w:t>
      </w:r>
      <w:r w:rsidR="0000234F" w:rsidRPr="007E14E8">
        <w:rPr>
          <w:rFonts w:ascii="Cambria" w:hAnsi="Cambria" w:cs="Arial"/>
          <w:sz w:val="20"/>
          <w:szCs w:val="20"/>
        </w:rPr>
        <w:t xml:space="preserve"> </w:t>
      </w:r>
    </w:p>
    <w:p w14:paraId="7AA94264" w14:textId="77777777" w:rsidR="00DA509A" w:rsidRPr="007E14E8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7E14E8">
        <w:rPr>
          <w:rFonts w:ascii="Cambria" w:hAnsi="Cambria" w:cs="Arial"/>
          <w:b/>
          <w:sz w:val="20"/>
          <w:szCs w:val="20"/>
        </w:rPr>
        <w:tab/>
      </w:r>
    </w:p>
    <w:p w14:paraId="4A64EFDD" w14:textId="4BD8E388" w:rsidR="009E1C8A" w:rsidRPr="007E14E8" w:rsidRDefault="009E1C8A" w:rsidP="009E1C8A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7E14E8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8E4166" w:rsidRPr="007E14E8">
        <w:rPr>
          <w:rFonts w:ascii="Cambria" w:hAnsi="Cambria" w:cs="Arial"/>
          <w:sz w:val="20"/>
          <w:szCs w:val="20"/>
        </w:rPr>
        <w:t xml:space="preserve">                                     </w:t>
      </w:r>
      <w:r w:rsidR="00CB6878" w:rsidRPr="007E14E8">
        <w:rPr>
          <w:rFonts w:ascii="Cambria" w:hAnsi="Cambria" w:cs="Arial"/>
          <w:sz w:val="20"/>
          <w:szCs w:val="20"/>
        </w:rPr>
        <w:t xml:space="preserve">             </w:t>
      </w:r>
      <w:r w:rsidR="008E4166" w:rsidRPr="007E14E8">
        <w:rPr>
          <w:rFonts w:ascii="Cambria" w:hAnsi="Cambria" w:cs="Arial"/>
          <w:sz w:val="20"/>
          <w:szCs w:val="20"/>
        </w:rPr>
        <w:t xml:space="preserve"> </w:t>
      </w:r>
      <w:r w:rsidRPr="007E14E8">
        <w:rPr>
          <w:rFonts w:ascii="Cambria" w:hAnsi="Cambria" w:cs="Arial"/>
          <w:sz w:val="20"/>
          <w:szCs w:val="20"/>
        </w:rPr>
        <w:t>..................................., d</w:t>
      </w:r>
      <w:r w:rsidR="000C6D2A" w:rsidRPr="007E14E8">
        <w:rPr>
          <w:rFonts w:ascii="Cambria" w:hAnsi="Cambria" w:cs="Arial"/>
          <w:sz w:val="20"/>
          <w:szCs w:val="20"/>
        </w:rPr>
        <w:t>nia ....................</w:t>
      </w:r>
      <w:r w:rsidR="00897D37" w:rsidRPr="007E14E8">
        <w:rPr>
          <w:rFonts w:ascii="Cambria" w:hAnsi="Cambria" w:cs="Arial"/>
          <w:sz w:val="20"/>
          <w:szCs w:val="20"/>
        </w:rPr>
        <w:t>... 20</w:t>
      </w:r>
      <w:r w:rsidR="004E2748" w:rsidRPr="007E14E8">
        <w:rPr>
          <w:rFonts w:ascii="Cambria" w:hAnsi="Cambria" w:cs="Arial"/>
          <w:sz w:val="20"/>
          <w:szCs w:val="20"/>
        </w:rPr>
        <w:t>2</w:t>
      </w:r>
      <w:r w:rsidR="002D5936">
        <w:rPr>
          <w:rFonts w:ascii="Cambria" w:hAnsi="Cambria" w:cs="Arial"/>
          <w:sz w:val="20"/>
          <w:szCs w:val="20"/>
        </w:rPr>
        <w:t>3</w:t>
      </w:r>
      <w:r w:rsidRPr="007E14E8">
        <w:rPr>
          <w:rFonts w:ascii="Cambria" w:hAnsi="Cambria" w:cs="Arial"/>
          <w:sz w:val="20"/>
          <w:szCs w:val="20"/>
        </w:rPr>
        <w:t xml:space="preserve"> r.</w:t>
      </w:r>
    </w:p>
    <w:p w14:paraId="1D52BCBE" w14:textId="77777777" w:rsidR="009E1C8A" w:rsidRPr="007E14E8" w:rsidRDefault="00CB6878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7E14E8">
        <w:rPr>
          <w:rFonts w:ascii="Cambria" w:eastAsia="Batang" w:hAnsi="Cambria" w:cs="Arial"/>
          <w:i/>
          <w:sz w:val="20"/>
          <w:szCs w:val="20"/>
        </w:rPr>
        <w:t xml:space="preserve">            </w:t>
      </w:r>
      <w:r w:rsidR="009E1C8A" w:rsidRPr="007E14E8">
        <w:rPr>
          <w:rFonts w:ascii="Cambria" w:eastAsia="Batang" w:hAnsi="Cambria" w:cs="Arial"/>
          <w:i/>
          <w:sz w:val="20"/>
          <w:szCs w:val="20"/>
        </w:rPr>
        <w:t xml:space="preserve">  (Nazwa i adres Wykonawcy)</w:t>
      </w:r>
    </w:p>
    <w:p w14:paraId="0A1F7522" w14:textId="77777777" w:rsidR="00DA509A" w:rsidRPr="007E14E8" w:rsidRDefault="00DA509A" w:rsidP="00DA509A">
      <w:pPr>
        <w:rPr>
          <w:rFonts w:ascii="Cambria" w:hAnsi="Cambria" w:cs="Arial"/>
          <w:sz w:val="20"/>
          <w:szCs w:val="20"/>
        </w:rPr>
      </w:pPr>
    </w:p>
    <w:p w14:paraId="73DD3DFD" w14:textId="77777777" w:rsidR="00EC6B7B" w:rsidRPr="007E14E8" w:rsidRDefault="00EC6B7B" w:rsidP="00EC6B7B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7E14E8">
        <w:rPr>
          <w:rFonts w:ascii="Cambria" w:hAnsi="Cambria" w:cs="Arial"/>
          <w:b/>
          <w:sz w:val="20"/>
          <w:szCs w:val="20"/>
        </w:rPr>
        <w:t>WYKAZ WYKONANYCH  ROBÓT BUDOWLANYCH W CIĄGU OSTATNICH 5 LAT, A JEŻELI OKRES PROWADZENIA DZIAŁALNOŚCI JEST KRÓTSZY – W TYM OKRESIE</w:t>
      </w:r>
    </w:p>
    <w:p w14:paraId="09A00C4C" w14:textId="77777777" w:rsidR="00CB6878" w:rsidRPr="007E14E8" w:rsidRDefault="00EC6B7B" w:rsidP="00EC6B7B">
      <w:pPr>
        <w:jc w:val="center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 xml:space="preserve">Składany do zadania </w:t>
      </w:r>
    </w:p>
    <w:p w14:paraId="5C047CF9" w14:textId="77777777" w:rsidR="0026141D" w:rsidRPr="007E14E8" w:rsidRDefault="0026141D" w:rsidP="0073005E">
      <w:pPr>
        <w:shd w:val="clear" w:color="auto" w:fill="D9E2F3" w:themeFill="accent1" w:themeFillTint="33"/>
        <w:jc w:val="center"/>
        <w:rPr>
          <w:rFonts w:ascii="Cambria" w:hAnsi="Cambria" w:cs="Arial"/>
          <w:b/>
          <w:bCs/>
          <w:iCs/>
          <w:sz w:val="16"/>
          <w:szCs w:val="16"/>
        </w:rPr>
      </w:pPr>
    </w:p>
    <w:p w14:paraId="333B5398" w14:textId="27F6B9E1" w:rsidR="0078061D" w:rsidRPr="007E14E8" w:rsidRDefault="0078061D" w:rsidP="0073005E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7E14E8">
        <w:rPr>
          <w:rFonts w:ascii="Cambria" w:hAnsi="Cambria" w:cs="Arial"/>
          <w:b/>
          <w:bCs/>
          <w:sz w:val="22"/>
          <w:szCs w:val="22"/>
        </w:rPr>
        <w:t>„</w:t>
      </w:r>
      <w:r w:rsidR="00834F13" w:rsidRPr="00834F13">
        <w:rPr>
          <w:rFonts w:ascii="Cambria" w:hAnsi="Cambria" w:cs="Arial"/>
          <w:b/>
          <w:bCs/>
        </w:rPr>
        <w:t>Przebudowa i modernizacja dróg na terenie Miasta i Gminy Osiek</w:t>
      </w:r>
      <w:r w:rsidRPr="007E14E8">
        <w:rPr>
          <w:rFonts w:ascii="Cambria" w:hAnsi="Cambria" w:cs="Arial"/>
          <w:b/>
          <w:bCs/>
          <w:sz w:val="22"/>
          <w:szCs w:val="22"/>
        </w:rPr>
        <w:t>”</w:t>
      </w:r>
    </w:p>
    <w:p w14:paraId="0602C0B8" w14:textId="77777777" w:rsidR="00F047F5" w:rsidRPr="007E14E8" w:rsidRDefault="00F047F5" w:rsidP="0073005E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sz w:val="16"/>
          <w:szCs w:val="16"/>
        </w:rPr>
      </w:pPr>
    </w:p>
    <w:p w14:paraId="32A805CC" w14:textId="77777777" w:rsidR="00CB6878" w:rsidRPr="007E14E8" w:rsidRDefault="00CB6878" w:rsidP="00EC6B7B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72F32A5D" w14:textId="77777777" w:rsidR="00DA509A" w:rsidRPr="007E14E8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b/>
          <w:sz w:val="20"/>
          <w:szCs w:val="20"/>
        </w:rPr>
        <w:t>OŚWIADCZAM(Y), ŻE</w:t>
      </w:r>
    </w:p>
    <w:p w14:paraId="75AD2805" w14:textId="77777777" w:rsidR="00DA509A" w:rsidRPr="007E14E8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7E14E8">
        <w:rPr>
          <w:rFonts w:ascii="Cambria" w:hAnsi="Cambria" w:cs="Arial"/>
          <w:sz w:val="20"/>
          <w:szCs w:val="20"/>
        </w:rPr>
        <w:t>ROBOTY BUDOWLANE</w:t>
      </w:r>
      <w:r w:rsidRPr="007E14E8">
        <w:rPr>
          <w:rFonts w:ascii="Cambria" w:hAnsi="Cambria" w:cs="Arial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7E14E8" w14:paraId="12BF338A" w14:textId="77777777" w:rsidTr="0073005E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7E14E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70DE63A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5B460F78" w14:textId="77777777" w:rsidR="00535003" w:rsidRPr="007E14E8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29CC449D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7E14E8" w:rsidRDefault="00EC6B7B" w:rsidP="00844F25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1B7FD0" w:rsidRPr="007E14E8" w14:paraId="351CDBE6" w14:textId="77777777" w:rsidTr="001B7FD0">
        <w:trPr>
          <w:cantSplit/>
          <w:trHeight w:val="437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B9DB3F" w14:textId="334ADF36" w:rsidR="001B7FD0" w:rsidRPr="001B7FD0" w:rsidRDefault="001B7FD0" w:rsidP="00FC7FCD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1B7FD0">
              <w:rPr>
                <w:rFonts w:ascii="Cambria" w:hAnsi="Cambria" w:cs="Arial"/>
                <w:b/>
                <w:bCs/>
                <w:sz w:val="20"/>
                <w:szCs w:val="20"/>
              </w:rPr>
              <w:t>Zadanie 1</w:t>
            </w:r>
          </w:p>
        </w:tc>
      </w:tr>
      <w:tr w:rsidR="008C4D9D" w:rsidRPr="007E14E8" w14:paraId="71AC0B5E" w14:textId="77777777" w:rsidTr="00307BEF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290335" w14:textId="77777777" w:rsidR="008C4D9D" w:rsidRPr="007E14E8" w:rsidRDefault="008C4D9D" w:rsidP="00FC7FCD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6CEC6E" w14:textId="77777777" w:rsidR="008C4D9D" w:rsidRPr="007E14E8" w:rsidRDefault="008C4D9D" w:rsidP="00FC7FCD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59B7328B" w14:textId="77777777" w:rsidR="008C4D9D" w:rsidRPr="007E14E8" w:rsidRDefault="008C4D9D" w:rsidP="00FC7FCD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641ADEA1" w14:textId="77777777" w:rsidR="008C4D9D" w:rsidRPr="007E14E8" w:rsidRDefault="008C4D9D" w:rsidP="00FC7FCD">
            <w:pPr>
              <w:pStyle w:val="Bezodstpw"/>
              <w:spacing w:line="276" w:lineRule="auto"/>
              <w:ind w:firstLine="186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7E14E8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7E14E8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1DBDBE62" w14:textId="1657C4E0" w:rsidR="0061554F" w:rsidRPr="007E14E8" w:rsidRDefault="00B673A6" w:rsidP="0061554F">
            <w:pPr>
              <w:pStyle w:val="Bezodstpw"/>
              <w:spacing w:line="276" w:lineRule="auto"/>
              <w:ind w:left="186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R</w:t>
            </w:r>
            <w:r w:rsidR="00D04818" w:rsidRPr="00A84E17">
              <w:rPr>
                <w:rFonts w:ascii="Cambria" w:hAnsi="Cambria" w:cs="Arial"/>
                <w:sz w:val="20"/>
                <w:szCs w:val="20"/>
              </w:rPr>
              <w:t xml:space="preserve">obotę budowalną </w:t>
            </w:r>
            <w:r w:rsidR="00D04818">
              <w:rPr>
                <w:rFonts w:ascii="Cambria" w:hAnsi="Cambria" w:cs="Arial"/>
                <w:sz w:val="20"/>
                <w:szCs w:val="20"/>
              </w:rPr>
              <w:t>(</w:t>
            </w:r>
            <w:r w:rsidR="00D04818" w:rsidRPr="00C963BD">
              <w:rPr>
                <w:rFonts w:ascii="Cambria" w:hAnsi="Cambria" w:cs="Arial"/>
                <w:sz w:val="20"/>
                <w:szCs w:val="20"/>
              </w:rPr>
              <w:t>wykonan</w:t>
            </w:r>
            <w:r w:rsidR="00D04818">
              <w:rPr>
                <w:rFonts w:ascii="Cambria" w:hAnsi="Cambria" w:cs="Arial"/>
                <w:sz w:val="20"/>
                <w:szCs w:val="20"/>
              </w:rPr>
              <w:t>ą</w:t>
            </w:r>
            <w:r w:rsidR="00D04818" w:rsidRPr="00C963BD">
              <w:rPr>
                <w:rFonts w:ascii="Cambria" w:hAnsi="Cambria" w:cs="Arial"/>
                <w:sz w:val="20"/>
                <w:szCs w:val="20"/>
              </w:rPr>
              <w:t xml:space="preserve"> w ramach jednej umowy/kontraktu</w:t>
            </w:r>
            <w:r w:rsidR="00D04818">
              <w:rPr>
                <w:rFonts w:ascii="Cambria" w:hAnsi="Cambria" w:cs="Arial"/>
                <w:sz w:val="20"/>
                <w:szCs w:val="20"/>
              </w:rPr>
              <w:t>)</w:t>
            </w:r>
            <w:r w:rsidR="00D04818" w:rsidRPr="00C963BD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D04818">
              <w:rPr>
                <w:rFonts w:ascii="Cambria" w:hAnsi="Cambria" w:cs="Arial"/>
                <w:sz w:val="20"/>
                <w:szCs w:val="20"/>
              </w:rPr>
              <w:t>polegającą</w:t>
            </w:r>
            <w:r w:rsidR="00D04818" w:rsidRPr="00A84E17">
              <w:rPr>
                <w:rFonts w:ascii="Cambria" w:hAnsi="Cambria" w:cs="Arial"/>
                <w:sz w:val="20"/>
                <w:szCs w:val="20"/>
              </w:rPr>
              <w:t xml:space="preserve"> budow</w:t>
            </w:r>
            <w:r w:rsidR="00D04818">
              <w:rPr>
                <w:rFonts w:ascii="Cambria" w:hAnsi="Cambria" w:cs="Arial"/>
                <w:sz w:val="20"/>
                <w:szCs w:val="20"/>
              </w:rPr>
              <w:t>ie</w:t>
            </w:r>
            <w:r w:rsidR="00D04818" w:rsidRPr="00A84E17">
              <w:rPr>
                <w:rFonts w:ascii="Cambria" w:hAnsi="Cambria" w:cs="Arial"/>
                <w:sz w:val="20"/>
                <w:szCs w:val="20"/>
              </w:rPr>
              <w:t xml:space="preserve"> lub przebudow</w:t>
            </w:r>
            <w:r w:rsidR="00D04818">
              <w:rPr>
                <w:rFonts w:ascii="Cambria" w:hAnsi="Cambria" w:cs="Arial"/>
                <w:sz w:val="20"/>
                <w:szCs w:val="20"/>
              </w:rPr>
              <w:t>ie</w:t>
            </w:r>
            <w:r w:rsidR="00D04818" w:rsidRPr="00A84E17">
              <w:rPr>
                <w:rFonts w:ascii="Cambria" w:hAnsi="Cambria" w:cs="Arial"/>
                <w:sz w:val="20"/>
                <w:szCs w:val="20"/>
              </w:rPr>
              <w:t xml:space="preserve"> lub rozbudow</w:t>
            </w:r>
            <w:r w:rsidR="00D04818">
              <w:rPr>
                <w:rFonts w:ascii="Cambria" w:hAnsi="Cambria" w:cs="Arial"/>
                <w:sz w:val="20"/>
                <w:szCs w:val="20"/>
              </w:rPr>
              <w:t>ie lub modernizacji</w:t>
            </w:r>
            <w:r w:rsidR="00D04818" w:rsidRPr="00A84E17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650452">
              <w:rPr>
                <w:rFonts w:ascii="Cambria" w:hAnsi="Cambria" w:cs="Arial"/>
                <w:sz w:val="20"/>
                <w:szCs w:val="20"/>
              </w:rPr>
              <w:t>drogi/dróg</w:t>
            </w:r>
            <w:r w:rsidR="001B7FD0">
              <w:rPr>
                <w:rFonts w:ascii="Cambria" w:hAnsi="Cambria" w:cs="Arial"/>
                <w:sz w:val="20"/>
                <w:szCs w:val="20"/>
              </w:rPr>
              <w:t xml:space="preserve"> o wartości </w:t>
            </w:r>
            <w:r w:rsidR="00D04818" w:rsidRPr="007E14E8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61554F" w:rsidRPr="007E14E8">
              <w:rPr>
                <w:rFonts w:ascii="Cambria" w:hAnsi="Cambria" w:cs="Arial"/>
                <w:b/>
                <w:sz w:val="20"/>
                <w:szCs w:val="20"/>
              </w:rPr>
              <w:t>………………………………….</w:t>
            </w:r>
          </w:p>
          <w:p w14:paraId="05E4A538" w14:textId="77777777" w:rsidR="00254603" w:rsidRPr="007E14E8" w:rsidRDefault="00254603" w:rsidP="00FC7FCD">
            <w:pPr>
              <w:pStyle w:val="Bezodstpw"/>
              <w:spacing w:line="276" w:lineRule="auto"/>
              <w:ind w:left="186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A2F663" w14:textId="77777777" w:rsidR="008C4D9D" w:rsidRPr="007E14E8" w:rsidRDefault="008C4D9D" w:rsidP="00FC7FCD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D311C7" w14:textId="77777777" w:rsidR="008C4D9D" w:rsidRPr="007E14E8" w:rsidRDefault="008C4D9D" w:rsidP="00FC7FCD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5DC2A7" w14:textId="77777777" w:rsidR="008C4D9D" w:rsidRPr="007E14E8" w:rsidRDefault="008C4D9D" w:rsidP="00FC7FCD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0165D3" w14:textId="77777777" w:rsidR="008C4D9D" w:rsidRPr="007E14E8" w:rsidRDefault="008C4D9D" w:rsidP="00FC7FCD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7E14E8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7E14E8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61FC5F21" w14:textId="77777777" w:rsidR="00DA509A" w:rsidRPr="007E14E8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 xml:space="preserve">*  niepotrzebne skreślić </w:t>
      </w:r>
      <w:r w:rsidR="00DB210B" w:rsidRPr="007E14E8">
        <w:rPr>
          <w:rFonts w:ascii="Cambria" w:hAnsi="Cambria" w:cs="Arial"/>
          <w:sz w:val="20"/>
          <w:szCs w:val="20"/>
        </w:rPr>
        <w:t xml:space="preserve">                         </w:t>
      </w:r>
      <w:r w:rsidR="00DB210B" w:rsidRPr="007E14E8">
        <w:rPr>
          <w:rFonts w:ascii="Cambria" w:hAnsi="Cambria" w:cs="Arial"/>
          <w:sz w:val="20"/>
          <w:szCs w:val="20"/>
        </w:rPr>
        <w:tab/>
      </w:r>
      <w:r w:rsidR="00DB210B" w:rsidRPr="007E14E8">
        <w:rPr>
          <w:rFonts w:ascii="Cambria" w:hAnsi="Cambria" w:cs="Arial"/>
          <w:sz w:val="20"/>
          <w:szCs w:val="20"/>
        </w:rPr>
        <w:tab/>
      </w:r>
      <w:r w:rsidR="00DB210B" w:rsidRPr="007E14E8">
        <w:rPr>
          <w:rFonts w:ascii="Cambria" w:hAnsi="Cambria" w:cs="Arial"/>
          <w:sz w:val="20"/>
          <w:szCs w:val="20"/>
        </w:rPr>
        <w:tab/>
      </w:r>
      <w:r w:rsidR="00DB210B" w:rsidRPr="007E14E8">
        <w:rPr>
          <w:rFonts w:ascii="Cambria" w:hAnsi="Cambria" w:cs="Arial"/>
          <w:sz w:val="20"/>
          <w:szCs w:val="20"/>
        </w:rPr>
        <w:tab/>
      </w:r>
    </w:p>
    <w:sectPr w:rsidR="00DA509A" w:rsidRPr="007E14E8" w:rsidSect="00C0262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709" w:left="113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01099" w14:textId="77777777" w:rsidR="007355BD" w:rsidRDefault="007355BD">
      <w:r>
        <w:separator/>
      </w:r>
    </w:p>
  </w:endnote>
  <w:endnote w:type="continuationSeparator" w:id="0">
    <w:p w14:paraId="5A56A3FB" w14:textId="77777777" w:rsidR="007355BD" w:rsidRDefault="00735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C9C32D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2F568E4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  <w:r w:rsidRPr="00454238">
      <w:rPr>
        <w:rFonts w:ascii="Cambria" w:hAnsi="Cambria" w:cs="Arial"/>
        <w:sz w:val="20"/>
        <w:szCs w:val="20"/>
      </w:rPr>
      <w:t>....................................................................</w:t>
    </w:r>
    <w:r w:rsidRPr="00454238">
      <w:rPr>
        <w:rFonts w:ascii="Cambria" w:hAnsi="Cambria" w:cs="Arial"/>
        <w:sz w:val="20"/>
        <w:szCs w:val="20"/>
      </w:rPr>
      <w:br/>
      <w:t xml:space="preserve"> (podpis osoby uprawnionej do reprezentacji)</w:t>
    </w: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26DD0" w14:textId="77777777" w:rsidR="00BE4CF5" w:rsidRDefault="00BE4CF5" w:rsidP="00BE4CF5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5DE7608C" w14:textId="77777777" w:rsidR="00B44CA4" w:rsidRPr="00BE4CF5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D57C2" w14:textId="77777777" w:rsidR="007355BD" w:rsidRDefault="007355BD">
      <w:r>
        <w:separator/>
      </w:r>
    </w:p>
  </w:footnote>
  <w:footnote w:type="continuationSeparator" w:id="0">
    <w:p w14:paraId="09C1AF7A" w14:textId="77777777" w:rsidR="007355BD" w:rsidRDefault="00735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3F62A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F276F3D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7651937B" w14:textId="77777777" w:rsidR="00AD72BA" w:rsidRPr="00B65ADF" w:rsidRDefault="00AD72BA" w:rsidP="00AD72BA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  <w:szCs w:val="20"/>
        <w:lang w:val="pl-PL"/>
      </w:rPr>
    </w:pPr>
    <w:r>
      <w:rPr>
        <w:rFonts w:ascii="Cambria" w:eastAsia="Times-Roman" w:hAnsi="Cambria" w:cs="Arial"/>
        <w:bCs/>
        <w:iCs/>
        <w:sz w:val="20"/>
        <w:szCs w:val="20"/>
        <w:lang w:val="pl-PL"/>
      </w:rPr>
      <w:t xml:space="preserve">Nr postępowania </w:t>
    </w:r>
    <w:r w:rsidRPr="00B65ADF">
      <w:rPr>
        <w:rFonts w:ascii="Cambria" w:eastAsia="Times-Roman" w:hAnsi="Cambria" w:cs="Arial"/>
        <w:bCs/>
        <w:iCs/>
        <w:sz w:val="20"/>
        <w:szCs w:val="20"/>
      </w:rPr>
      <w:t>:</w:t>
    </w:r>
    <w:r w:rsidRPr="00B65ADF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  <w:r w:rsidRPr="00307E4B">
      <w:rPr>
        <w:rFonts w:ascii="Cambria" w:eastAsia="Times-Roman" w:hAnsi="Cambria" w:cs="Arial"/>
        <w:bCs/>
        <w:iCs/>
        <w:sz w:val="20"/>
        <w:szCs w:val="20"/>
        <w:highlight w:val="yellow"/>
        <w:lang w:val="pl-PL"/>
      </w:rPr>
      <w:t>B.Zp.271</w:t>
    </w:r>
    <w:r>
      <w:rPr>
        <w:rFonts w:ascii="Cambria" w:eastAsia="Times-Roman" w:hAnsi="Cambria" w:cs="Arial"/>
        <w:bCs/>
        <w:iCs/>
        <w:sz w:val="20"/>
        <w:szCs w:val="20"/>
        <w:highlight w:val="yellow"/>
        <w:lang w:val="pl-PL"/>
      </w:rPr>
      <w:t>….</w:t>
    </w:r>
    <w:r w:rsidRPr="00307E4B">
      <w:rPr>
        <w:rFonts w:ascii="Cambria" w:eastAsia="Times-Roman" w:hAnsi="Cambria" w:cs="Arial"/>
        <w:bCs/>
        <w:iCs/>
        <w:sz w:val="20"/>
        <w:szCs w:val="20"/>
        <w:highlight w:val="yellow"/>
        <w:lang w:val="pl-PL"/>
      </w:rPr>
      <w:t>.202</w:t>
    </w:r>
    <w:r>
      <w:rPr>
        <w:rFonts w:ascii="Cambria" w:eastAsia="Times-Roman" w:hAnsi="Cambria" w:cs="Arial"/>
        <w:bCs/>
        <w:iCs/>
        <w:sz w:val="20"/>
        <w:szCs w:val="20"/>
        <w:lang w:val="pl-PL"/>
      </w:rPr>
      <w:t>1</w:t>
    </w:r>
  </w:p>
  <w:p w14:paraId="6D67538D" w14:textId="77777777" w:rsidR="000C6D2A" w:rsidRPr="003250C8" w:rsidRDefault="000C6D2A" w:rsidP="00325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19E05" w14:textId="2DBD3475" w:rsidR="002A3CFC" w:rsidRPr="002A3CFC" w:rsidRDefault="00D95484" w:rsidP="00984A41">
    <w:pPr>
      <w:pStyle w:val="Nagwek"/>
      <w:rPr>
        <w:rFonts w:ascii="Cambria" w:hAnsi="Cambria" w:cs="Arial"/>
        <w:sz w:val="20"/>
        <w:szCs w:val="20"/>
        <w:lang w:val="pl-PL" w:eastAsia="pl-PL"/>
      </w:rPr>
    </w:pPr>
    <w:r w:rsidRPr="00D95484">
      <w:rPr>
        <w:rFonts w:ascii="Cambria" w:hAnsi="Cambria" w:cs="Arial"/>
        <w:sz w:val="20"/>
        <w:szCs w:val="20"/>
        <w:lang w:val="pl-PL" w:eastAsia="pl-PL"/>
      </w:rPr>
      <w:t xml:space="preserve">Nr referencyjny: </w:t>
    </w:r>
    <w:r w:rsidR="0063333C" w:rsidRPr="0063333C">
      <w:rPr>
        <w:rFonts w:ascii="Cambria" w:hAnsi="Cambria" w:cs="Arial"/>
        <w:sz w:val="20"/>
        <w:szCs w:val="20"/>
        <w:lang w:val="pl-PL" w:eastAsia="pl-PL"/>
      </w:rPr>
      <w:t>KB.271.</w:t>
    </w:r>
    <w:r w:rsidR="00834F13">
      <w:rPr>
        <w:rFonts w:ascii="Cambria" w:hAnsi="Cambria" w:cs="Arial"/>
        <w:sz w:val="20"/>
        <w:szCs w:val="20"/>
        <w:lang w:val="pl-PL" w:eastAsia="pl-PL"/>
      </w:rPr>
      <w:t>2</w:t>
    </w:r>
    <w:r w:rsidR="0063333C" w:rsidRPr="0063333C">
      <w:rPr>
        <w:rFonts w:ascii="Cambria" w:hAnsi="Cambria" w:cs="Arial"/>
        <w:sz w:val="20"/>
        <w:szCs w:val="20"/>
        <w:lang w:val="pl-PL" w:eastAsia="pl-PL"/>
      </w:rPr>
      <w:t>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37742666">
    <w:abstractNumId w:val="33"/>
  </w:num>
  <w:num w:numId="2" w16cid:durableId="182089360">
    <w:abstractNumId w:val="38"/>
  </w:num>
  <w:num w:numId="3" w16cid:durableId="1697733019">
    <w:abstractNumId w:val="27"/>
  </w:num>
  <w:num w:numId="4" w16cid:durableId="1411923636">
    <w:abstractNumId w:val="24"/>
  </w:num>
  <w:num w:numId="5" w16cid:durableId="456333830">
    <w:abstractNumId w:val="18"/>
  </w:num>
  <w:num w:numId="6" w16cid:durableId="983778799">
    <w:abstractNumId w:val="30"/>
  </w:num>
  <w:num w:numId="7" w16cid:durableId="1858495676">
    <w:abstractNumId w:val="34"/>
  </w:num>
  <w:num w:numId="8" w16cid:durableId="1534147561">
    <w:abstractNumId w:val="22"/>
  </w:num>
  <w:num w:numId="9" w16cid:durableId="896207472">
    <w:abstractNumId w:val="45"/>
  </w:num>
  <w:num w:numId="10" w16cid:durableId="1611234160">
    <w:abstractNumId w:val="50"/>
  </w:num>
  <w:num w:numId="11" w16cid:durableId="128785723">
    <w:abstractNumId w:val="19"/>
  </w:num>
  <w:num w:numId="12" w16cid:durableId="801192389">
    <w:abstractNumId w:val="48"/>
  </w:num>
  <w:num w:numId="13" w16cid:durableId="1057775948">
    <w:abstractNumId w:val="49"/>
  </w:num>
  <w:num w:numId="14" w16cid:durableId="951666796">
    <w:abstractNumId w:val="12"/>
  </w:num>
  <w:num w:numId="15" w16cid:durableId="1080717436">
    <w:abstractNumId w:val="25"/>
  </w:num>
  <w:num w:numId="16" w16cid:durableId="1498230808">
    <w:abstractNumId w:val="29"/>
  </w:num>
  <w:num w:numId="17" w16cid:durableId="776828930">
    <w:abstractNumId w:val="44"/>
  </w:num>
  <w:num w:numId="18" w16cid:durableId="939141671">
    <w:abstractNumId w:val="21"/>
  </w:num>
  <w:num w:numId="19" w16cid:durableId="223879429">
    <w:abstractNumId w:val="13"/>
  </w:num>
  <w:num w:numId="20" w16cid:durableId="737675894">
    <w:abstractNumId w:val="16"/>
  </w:num>
  <w:num w:numId="21" w16cid:durableId="990982883">
    <w:abstractNumId w:val="39"/>
  </w:num>
  <w:num w:numId="22" w16cid:durableId="101919049">
    <w:abstractNumId w:val="17"/>
  </w:num>
  <w:num w:numId="23" w16cid:durableId="13390561">
    <w:abstractNumId w:val="43"/>
  </w:num>
  <w:num w:numId="24" w16cid:durableId="300696971">
    <w:abstractNumId w:val="41"/>
  </w:num>
  <w:num w:numId="25" w16cid:durableId="1456292403">
    <w:abstractNumId w:val="20"/>
  </w:num>
  <w:num w:numId="26" w16cid:durableId="1159882005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59376600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5225983">
    <w:abstractNumId w:val="3"/>
  </w:num>
  <w:num w:numId="29" w16cid:durableId="1745570037">
    <w:abstractNumId w:val="8"/>
  </w:num>
  <w:num w:numId="30" w16cid:durableId="214857271">
    <w:abstractNumId w:val="2"/>
  </w:num>
  <w:num w:numId="31" w16cid:durableId="106773764">
    <w:abstractNumId w:val="37"/>
  </w:num>
  <w:num w:numId="32" w16cid:durableId="1232615292">
    <w:abstractNumId w:val="11"/>
  </w:num>
  <w:num w:numId="33" w16cid:durableId="1471050579">
    <w:abstractNumId w:val="26"/>
  </w:num>
  <w:num w:numId="34" w16cid:durableId="765425416">
    <w:abstractNumId w:val="40"/>
  </w:num>
  <w:num w:numId="35" w16cid:durableId="253629962">
    <w:abstractNumId w:val="15"/>
  </w:num>
  <w:num w:numId="36" w16cid:durableId="169804176">
    <w:abstractNumId w:val="47"/>
  </w:num>
  <w:num w:numId="37" w16cid:durableId="2037925740">
    <w:abstractNumId w:val="14"/>
  </w:num>
  <w:num w:numId="38" w16cid:durableId="1415085094">
    <w:abstractNumId w:val="10"/>
  </w:num>
  <w:num w:numId="39" w16cid:durableId="922491655">
    <w:abstractNumId w:val="23"/>
  </w:num>
  <w:num w:numId="40" w16cid:durableId="1234320231">
    <w:abstractNumId w:val="35"/>
  </w:num>
  <w:num w:numId="41" w16cid:durableId="752706430">
    <w:abstractNumId w:val="31"/>
  </w:num>
  <w:num w:numId="42" w16cid:durableId="125346739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34506207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1734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9C4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B7FD0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3CFC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5936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3983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0B8E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0E83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003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41E"/>
    <w:rsid w:val="004D17C9"/>
    <w:rsid w:val="004D4CCE"/>
    <w:rsid w:val="004D63E9"/>
    <w:rsid w:val="004E014A"/>
    <w:rsid w:val="004E14D2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1804"/>
    <w:rsid w:val="005327E3"/>
    <w:rsid w:val="00532D41"/>
    <w:rsid w:val="00532DC9"/>
    <w:rsid w:val="005334ED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0695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33C"/>
    <w:rsid w:val="00633F9C"/>
    <w:rsid w:val="00642664"/>
    <w:rsid w:val="006427E6"/>
    <w:rsid w:val="00644938"/>
    <w:rsid w:val="00645158"/>
    <w:rsid w:val="0064532E"/>
    <w:rsid w:val="00650452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05A2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90A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3105"/>
    <w:rsid w:val="00725372"/>
    <w:rsid w:val="0072685B"/>
    <w:rsid w:val="007274E5"/>
    <w:rsid w:val="00727E97"/>
    <w:rsid w:val="0073005E"/>
    <w:rsid w:val="007308DE"/>
    <w:rsid w:val="00730CDE"/>
    <w:rsid w:val="0073327C"/>
    <w:rsid w:val="00733CAF"/>
    <w:rsid w:val="00734D6E"/>
    <w:rsid w:val="007355BD"/>
    <w:rsid w:val="007358E6"/>
    <w:rsid w:val="00737587"/>
    <w:rsid w:val="00744FF5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62EE"/>
    <w:rsid w:val="007C73C6"/>
    <w:rsid w:val="007D29F5"/>
    <w:rsid w:val="007D2EDC"/>
    <w:rsid w:val="007D5D10"/>
    <w:rsid w:val="007E08D6"/>
    <w:rsid w:val="007E14E8"/>
    <w:rsid w:val="007E1650"/>
    <w:rsid w:val="007E388B"/>
    <w:rsid w:val="007E6310"/>
    <w:rsid w:val="007F34EC"/>
    <w:rsid w:val="007F3A71"/>
    <w:rsid w:val="007F3FE7"/>
    <w:rsid w:val="007F4967"/>
    <w:rsid w:val="007F4F59"/>
    <w:rsid w:val="007F4FAE"/>
    <w:rsid w:val="007F76A1"/>
    <w:rsid w:val="007F7A95"/>
    <w:rsid w:val="00801BB2"/>
    <w:rsid w:val="00802C0B"/>
    <w:rsid w:val="00803828"/>
    <w:rsid w:val="00806FC2"/>
    <w:rsid w:val="008079C8"/>
    <w:rsid w:val="00807F68"/>
    <w:rsid w:val="00810A21"/>
    <w:rsid w:val="008115F9"/>
    <w:rsid w:val="00812831"/>
    <w:rsid w:val="0081334F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4F13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3A77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4A41"/>
    <w:rsid w:val="0098603A"/>
    <w:rsid w:val="009863C6"/>
    <w:rsid w:val="00990BF1"/>
    <w:rsid w:val="009952C7"/>
    <w:rsid w:val="009970AA"/>
    <w:rsid w:val="009A053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A5D71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A6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4CF5"/>
    <w:rsid w:val="00BE6058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364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4A9A"/>
    <w:rsid w:val="00CF54DA"/>
    <w:rsid w:val="00D0269F"/>
    <w:rsid w:val="00D03942"/>
    <w:rsid w:val="00D04517"/>
    <w:rsid w:val="00D04818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5484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0724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671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393A"/>
    <w:rsid w:val="00EA4C1A"/>
    <w:rsid w:val="00EA5BEF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4A77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F35719-903A-4159-98C1-4937F3C7F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125A4A-3D8D-4B0D-BFBB-59320A8DAF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C8A90B-70C9-4ABC-ABD7-70E5AED0BCF1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4</cp:revision>
  <cp:lastPrinted>2020-12-21T07:19:00Z</cp:lastPrinted>
  <dcterms:created xsi:type="dcterms:W3CDTF">2020-12-21T07:19:00Z</dcterms:created>
  <dcterms:modified xsi:type="dcterms:W3CDTF">2023-02-13T11:46:00Z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