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E87A6" w14:textId="3FE88873" w:rsidR="00DA509A" w:rsidRPr="006B653A" w:rsidRDefault="00940C71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b/>
          <w:sz w:val="20"/>
          <w:szCs w:val="20"/>
        </w:rPr>
      </w:pP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  <w:t xml:space="preserve">           </w:t>
      </w:r>
      <w:r w:rsidR="007F1E54" w:rsidRPr="006B653A">
        <w:rPr>
          <w:rFonts w:ascii="Cambria" w:hAnsi="Cambria" w:cs="Arial"/>
          <w:sz w:val="20"/>
          <w:szCs w:val="20"/>
        </w:rPr>
        <w:t xml:space="preserve">                     </w:t>
      </w:r>
      <w:r w:rsidR="0056694D" w:rsidRPr="006B653A">
        <w:rPr>
          <w:rFonts w:ascii="Cambria" w:hAnsi="Cambria" w:cs="Arial"/>
          <w:sz w:val="20"/>
          <w:szCs w:val="20"/>
        </w:rPr>
        <w:t xml:space="preserve">Załącznik nr </w:t>
      </w:r>
      <w:r w:rsidR="00EA0AC9" w:rsidRPr="006B653A">
        <w:rPr>
          <w:rFonts w:ascii="Cambria" w:hAnsi="Cambria" w:cs="Arial"/>
          <w:sz w:val="20"/>
          <w:szCs w:val="20"/>
        </w:rPr>
        <w:t>7</w:t>
      </w:r>
      <w:r w:rsidR="003E08F8" w:rsidRPr="006B653A">
        <w:rPr>
          <w:rFonts w:ascii="Cambria" w:hAnsi="Cambria" w:cs="Arial"/>
          <w:sz w:val="20"/>
          <w:szCs w:val="20"/>
        </w:rPr>
        <w:t xml:space="preserve"> do SWZ</w:t>
      </w:r>
    </w:p>
    <w:p w14:paraId="4D569304" w14:textId="77777777" w:rsidR="00DA509A" w:rsidRPr="006B653A" w:rsidRDefault="00DA509A" w:rsidP="00D26572">
      <w:pPr>
        <w:ind w:right="39"/>
        <w:rPr>
          <w:rFonts w:ascii="Cambria" w:hAnsi="Cambria" w:cs="Arial"/>
          <w:sz w:val="20"/>
          <w:szCs w:val="20"/>
        </w:rPr>
      </w:pPr>
    </w:p>
    <w:p w14:paraId="0D52E4A3" w14:textId="358E2F84" w:rsidR="00D22BE4" w:rsidRPr="006B653A" w:rsidRDefault="00DA509A" w:rsidP="00D22BE4">
      <w:pPr>
        <w:jc w:val="center"/>
        <w:rPr>
          <w:rFonts w:ascii="Cambria" w:hAnsi="Cambria" w:cs="Arial"/>
          <w:sz w:val="20"/>
          <w:szCs w:val="20"/>
        </w:rPr>
      </w:pPr>
      <w:r w:rsidRPr="006B653A">
        <w:rPr>
          <w:rFonts w:ascii="Cambria" w:hAnsi="Cambria" w:cs="Arial"/>
          <w:sz w:val="20"/>
          <w:szCs w:val="20"/>
        </w:rPr>
        <w:t>................................................................</w:t>
      </w:r>
      <w:r w:rsidR="00D22BE4" w:rsidRPr="006B653A">
        <w:rPr>
          <w:rFonts w:ascii="Cambria" w:hAnsi="Cambria" w:cs="Arial"/>
          <w:sz w:val="20"/>
          <w:szCs w:val="20"/>
        </w:rPr>
        <w:t>...................</w:t>
      </w:r>
      <w:r w:rsidRPr="006B653A">
        <w:rPr>
          <w:rFonts w:ascii="Cambria" w:hAnsi="Cambria" w:cs="Arial"/>
          <w:sz w:val="20"/>
          <w:szCs w:val="20"/>
        </w:rPr>
        <w:tab/>
      </w:r>
      <w:r w:rsidR="0032655D" w:rsidRPr="006B653A">
        <w:rPr>
          <w:rFonts w:ascii="Cambria" w:hAnsi="Cambria" w:cs="Arial"/>
          <w:sz w:val="20"/>
          <w:szCs w:val="20"/>
        </w:rPr>
        <w:tab/>
      </w:r>
      <w:r w:rsidR="0032655D" w:rsidRPr="006B653A">
        <w:rPr>
          <w:rFonts w:ascii="Cambria" w:hAnsi="Cambria" w:cs="Arial"/>
          <w:sz w:val="20"/>
          <w:szCs w:val="20"/>
        </w:rPr>
        <w:tab/>
      </w:r>
      <w:r w:rsidR="0032655D" w:rsidRPr="006B653A">
        <w:rPr>
          <w:rFonts w:ascii="Cambria" w:hAnsi="Cambria" w:cs="Arial"/>
          <w:sz w:val="20"/>
          <w:szCs w:val="20"/>
        </w:rPr>
        <w:tab/>
      </w:r>
      <w:r w:rsidR="0032655D" w:rsidRPr="006B653A">
        <w:rPr>
          <w:rFonts w:ascii="Cambria" w:hAnsi="Cambria" w:cs="Arial"/>
          <w:sz w:val="20"/>
          <w:szCs w:val="20"/>
        </w:rPr>
        <w:tab/>
      </w:r>
      <w:r w:rsidR="0032655D" w:rsidRPr="006B653A">
        <w:rPr>
          <w:rFonts w:ascii="Cambria" w:hAnsi="Cambria" w:cs="Arial"/>
          <w:sz w:val="20"/>
          <w:szCs w:val="20"/>
        </w:rPr>
        <w:tab/>
      </w:r>
      <w:r w:rsidR="0032655D" w:rsidRPr="006B653A">
        <w:rPr>
          <w:rFonts w:ascii="Cambria" w:hAnsi="Cambria" w:cs="Arial"/>
          <w:sz w:val="20"/>
          <w:szCs w:val="20"/>
        </w:rPr>
        <w:tab/>
      </w:r>
      <w:r w:rsidR="00D22BE4" w:rsidRPr="006B653A">
        <w:rPr>
          <w:rFonts w:ascii="Cambria" w:hAnsi="Cambria" w:cs="Arial"/>
          <w:sz w:val="20"/>
          <w:szCs w:val="20"/>
        </w:rPr>
        <w:t xml:space="preserve">    ...................................., dnia ....................... 20</w:t>
      </w:r>
      <w:r w:rsidR="000A40F9" w:rsidRPr="006B653A">
        <w:rPr>
          <w:rFonts w:ascii="Cambria" w:hAnsi="Cambria" w:cs="Arial"/>
          <w:sz w:val="20"/>
          <w:szCs w:val="20"/>
        </w:rPr>
        <w:t>2</w:t>
      </w:r>
      <w:r w:rsidR="00607441">
        <w:rPr>
          <w:rFonts w:ascii="Cambria" w:hAnsi="Cambria" w:cs="Arial"/>
          <w:sz w:val="20"/>
          <w:szCs w:val="20"/>
        </w:rPr>
        <w:t>3</w:t>
      </w:r>
      <w:r w:rsidR="00D22BE4" w:rsidRPr="006B653A">
        <w:rPr>
          <w:rFonts w:ascii="Cambria" w:hAnsi="Cambria" w:cs="Arial"/>
          <w:sz w:val="20"/>
          <w:szCs w:val="20"/>
        </w:rPr>
        <w:t xml:space="preserve"> r.</w:t>
      </w:r>
    </w:p>
    <w:p w14:paraId="4019EF12" w14:textId="77777777" w:rsidR="00DA509A" w:rsidRPr="006B653A" w:rsidRDefault="00DA509A" w:rsidP="00D22BE4">
      <w:pPr>
        <w:ind w:right="39"/>
        <w:rPr>
          <w:rFonts w:ascii="Cambria" w:eastAsia="Batang" w:hAnsi="Cambria" w:cs="Arial"/>
          <w:i/>
          <w:sz w:val="20"/>
          <w:szCs w:val="20"/>
        </w:rPr>
      </w:pPr>
      <w:r w:rsidRPr="006B653A">
        <w:rPr>
          <w:rFonts w:ascii="Cambria" w:hAnsi="Cambria" w:cs="Arial"/>
          <w:sz w:val="20"/>
          <w:szCs w:val="20"/>
        </w:rPr>
        <w:tab/>
      </w:r>
      <w:r w:rsidR="00910410" w:rsidRPr="006B653A">
        <w:rPr>
          <w:rFonts w:ascii="Cambria" w:eastAsia="Batang" w:hAnsi="Cambria" w:cs="Arial"/>
          <w:i/>
          <w:sz w:val="20"/>
          <w:szCs w:val="20"/>
        </w:rPr>
        <w:t>(N</w:t>
      </w:r>
      <w:r w:rsidR="00D22BE4" w:rsidRPr="006B653A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14:paraId="3DF565AC" w14:textId="77777777" w:rsidR="00DA509A" w:rsidRPr="006B653A" w:rsidRDefault="00DA509A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0A4A530D" w14:textId="77777777" w:rsidR="0032655D" w:rsidRPr="006B653A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mbria" w:hAnsi="Cambria"/>
          <w:b/>
          <w:color w:val="auto"/>
          <w:sz w:val="20"/>
          <w:szCs w:val="20"/>
        </w:rPr>
      </w:pPr>
      <w:r w:rsidRPr="006B653A">
        <w:rPr>
          <w:rFonts w:ascii="Cambria" w:hAnsi="Cambria"/>
          <w:b/>
          <w:color w:val="auto"/>
          <w:sz w:val="20"/>
          <w:szCs w:val="20"/>
        </w:rPr>
        <w:tab/>
      </w:r>
      <w:r w:rsidRPr="006B653A">
        <w:rPr>
          <w:rFonts w:ascii="Cambria" w:hAnsi="Cambria"/>
          <w:b/>
          <w:color w:val="auto"/>
          <w:sz w:val="20"/>
          <w:szCs w:val="20"/>
        </w:rPr>
        <w:tab/>
      </w:r>
      <w:r w:rsidR="0032655D" w:rsidRPr="006B653A">
        <w:rPr>
          <w:rFonts w:ascii="Cambria" w:hAnsi="Cambria"/>
          <w:b/>
          <w:color w:val="auto"/>
          <w:sz w:val="20"/>
          <w:szCs w:val="20"/>
        </w:rPr>
        <w:t>WYKAZ OSÓB, KTÓRE BĘDĄ UCZESTNICZYĆ W WYKONYWANIU ZAMÓWIENIA</w:t>
      </w:r>
    </w:p>
    <w:p w14:paraId="6060CBD9" w14:textId="77777777" w:rsidR="002A5798" w:rsidRPr="006B653A" w:rsidRDefault="0032655D" w:rsidP="0032655D">
      <w:pPr>
        <w:jc w:val="center"/>
        <w:rPr>
          <w:rFonts w:ascii="Cambria" w:hAnsi="Cambria" w:cs="Arial"/>
          <w:b/>
          <w:bCs/>
          <w:sz w:val="20"/>
          <w:szCs w:val="20"/>
          <w:lang w:eastAsia="x-none"/>
        </w:rPr>
      </w:pPr>
      <w:r w:rsidRPr="006B653A">
        <w:rPr>
          <w:rFonts w:ascii="Cambria" w:hAnsi="Cambria" w:cs="Arial"/>
          <w:sz w:val="20"/>
          <w:szCs w:val="20"/>
        </w:rPr>
        <w:t>Składany do zadania</w:t>
      </w:r>
      <w:r w:rsidRPr="006B653A">
        <w:rPr>
          <w:rFonts w:ascii="Cambria" w:hAnsi="Cambria" w:cs="Arial"/>
          <w:b/>
          <w:bCs/>
          <w:sz w:val="20"/>
          <w:szCs w:val="20"/>
          <w:lang w:val="x-none" w:eastAsia="x-none"/>
        </w:rPr>
        <w:t xml:space="preserve"> </w:t>
      </w:r>
    </w:p>
    <w:p w14:paraId="7C793186" w14:textId="77777777" w:rsidR="007B2867" w:rsidRPr="006B653A" w:rsidRDefault="007B2867" w:rsidP="00DD6A7C">
      <w:pPr>
        <w:shd w:val="clear" w:color="auto" w:fill="D9E2F3" w:themeFill="accent1" w:themeFillTint="33"/>
        <w:spacing w:line="276" w:lineRule="auto"/>
        <w:jc w:val="center"/>
        <w:rPr>
          <w:rFonts w:ascii="Cambria" w:hAnsi="Cambria" w:cs="Arial"/>
          <w:b/>
          <w:bCs/>
          <w:iCs/>
          <w:sz w:val="20"/>
          <w:szCs w:val="20"/>
        </w:rPr>
      </w:pPr>
    </w:p>
    <w:p w14:paraId="506DDEE2" w14:textId="585054AA" w:rsidR="00BD6239" w:rsidRPr="006B653A" w:rsidRDefault="00BD6239" w:rsidP="00DD6A7C">
      <w:pPr>
        <w:shd w:val="clear" w:color="auto" w:fill="D9E2F3" w:themeFill="accent1" w:themeFillTint="33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6B653A">
        <w:rPr>
          <w:rFonts w:ascii="Cambria" w:hAnsi="Cambria" w:cs="Arial"/>
          <w:b/>
          <w:bCs/>
          <w:sz w:val="20"/>
          <w:szCs w:val="20"/>
        </w:rPr>
        <w:t>„</w:t>
      </w:r>
      <w:r w:rsidR="007C27D2" w:rsidRPr="007C27D2">
        <w:rPr>
          <w:rFonts w:ascii="Cambria" w:hAnsi="Cambria" w:cs="Arial"/>
          <w:b/>
          <w:bCs/>
          <w:sz w:val="20"/>
          <w:szCs w:val="20"/>
        </w:rPr>
        <w:t>Przebudowa i modernizacja dróg na terenie Miasta i Gminy Osiek</w:t>
      </w:r>
      <w:r w:rsidRPr="006B653A">
        <w:rPr>
          <w:rFonts w:ascii="Cambria" w:hAnsi="Cambria" w:cs="Arial"/>
          <w:b/>
          <w:bCs/>
          <w:sz w:val="20"/>
          <w:szCs w:val="20"/>
        </w:rPr>
        <w:t>”</w:t>
      </w:r>
    </w:p>
    <w:p w14:paraId="527F1590" w14:textId="77777777" w:rsidR="00CA23A0" w:rsidRPr="006B653A" w:rsidRDefault="00CA23A0" w:rsidP="00DD6A7C">
      <w:pPr>
        <w:shd w:val="clear" w:color="auto" w:fill="D9E2F3" w:themeFill="accent1" w:themeFillTint="33"/>
        <w:rPr>
          <w:rFonts w:ascii="Cambria" w:hAnsi="Cambria" w:cs="Arial"/>
          <w:b/>
          <w:sz w:val="20"/>
          <w:szCs w:val="20"/>
        </w:rPr>
      </w:pPr>
    </w:p>
    <w:tbl>
      <w:tblPr>
        <w:tblW w:w="1403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843"/>
        <w:gridCol w:w="6662"/>
        <w:gridCol w:w="2694"/>
      </w:tblGrid>
      <w:tr w:rsidR="00532237" w:rsidRPr="006B653A" w14:paraId="57245AC3" w14:textId="77777777" w:rsidTr="00DD6A7C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06B16CB" w14:textId="77777777" w:rsidR="00532237" w:rsidRPr="006B653A" w:rsidRDefault="00532237" w:rsidP="00DD6A7C">
            <w:pPr>
              <w:shd w:val="clear" w:color="auto" w:fill="D9E2F3" w:themeFill="accent1" w:themeFillTint="33"/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6B653A">
              <w:rPr>
                <w:rFonts w:ascii="Cambria" w:hAnsi="Cambria" w:cs="Arial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7564FA6" w14:textId="77777777" w:rsidR="00532237" w:rsidRPr="006B653A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53A6E58" w14:textId="77777777" w:rsidR="00532237" w:rsidRPr="006B653A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DA7F40B" w14:textId="77777777" w:rsidR="00532237" w:rsidRPr="006B653A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3F4A2E2D" w14:textId="77777777" w:rsidR="00532237" w:rsidRPr="006B653A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Kwalifikacje zawodowe tj.</w:t>
            </w:r>
          </w:p>
          <w:p w14:paraId="1BDA4892" w14:textId="77777777" w:rsidR="00532237" w:rsidRPr="006B653A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201EC2D0" w14:textId="77777777" w:rsidR="00532237" w:rsidRPr="006B653A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BA4323" w:rsidRPr="006B653A" w14:paraId="6ADA31B2" w14:textId="77777777" w:rsidTr="00456967">
        <w:trPr>
          <w:trHeight w:val="942"/>
        </w:trPr>
        <w:tc>
          <w:tcPr>
            <w:tcW w:w="14038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75B2E3CD" w14:textId="4392FFDF" w:rsidR="00BA4323" w:rsidRPr="006B653A" w:rsidRDefault="00BA4323" w:rsidP="00F84122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Zadanie 1</w:t>
            </w:r>
          </w:p>
        </w:tc>
      </w:tr>
      <w:tr w:rsidR="00532237" w:rsidRPr="006B653A" w14:paraId="79FC6475" w14:textId="77777777" w:rsidTr="002B14B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8BAC355" w14:textId="77777777" w:rsidR="00532237" w:rsidRPr="006B653A" w:rsidRDefault="00264077" w:rsidP="00F84122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6B653A">
              <w:rPr>
                <w:rFonts w:ascii="Cambria" w:hAnsi="Cambria" w:cs="Arial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FE45B37" w14:textId="77777777" w:rsidR="00532237" w:rsidRPr="006B653A" w:rsidRDefault="00532237" w:rsidP="00F84122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68BFD76" w14:textId="77777777" w:rsidR="00532237" w:rsidRPr="006B653A" w:rsidRDefault="00532237" w:rsidP="00F84122">
            <w:pPr>
              <w:pStyle w:val="Default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sz w:val="20"/>
                <w:szCs w:val="20"/>
              </w:rPr>
              <w:t>Kierownik  budowy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3875F5A" w14:textId="0920C297" w:rsidR="00532237" w:rsidRPr="006B653A" w:rsidRDefault="00532237" w:rsidP="002752EB">
            <w:pPr>
              <w:pStyle w:val="Default"/>
              <w:ind w:left="142" w:right="141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sz w:val="20"/>
                <w:szCs w:val="20"/>
              </w:rPr>
              <w:t xml:space="preserve">Uprawnienia budowlane do kierowania </w:t>
            </w:r>
            <w:r w:rsidR="00EC49D8" w:rsidRPr="006B653A">
              <w:rPr>
                <w:rFonts w:ascii="Cambria" w:hAnsi="Cambria"/>
                <w:sz w:val="20"/>
                <w:szCs w:val="20"/>
              </w:rPr>
              <w:t xml:space="preserve">budowami w specjalności </w:t>
            </w:r>
            <w:r w:rsidR="00AD11D6">
              <w:rPr>
                <w:rFonts w:ascii="Cambria" w:hAnsi="Cambria"/>
                <w:sz w:val="20"/>
                <w:szCs w:val="20"/>
              </w:rPr>
              <w:t>drogowej</w:t>
            </w:r>
            <w:r w:rsidR="00E86DEB" w:rsidRPr="006B653A">
              <w:rPr>
                <w:rFonts w:ascii="Cambria" w:hAnsi="Cambria"/>
                <w:sz w:val="20"/>
                <w:szCs w:val="20"/>
              </w:rPr>
              <w:t>, posiadający</w:t>
            </w:r>
            <w:r w:rsidRPr="006B653A">
              <w:rPr>
                <w:rFonts w:ascii="Cambria" w:hAnsi="Cambria"/>
                <w:sz w:val="20"/>
                <w:szCs w:val="20"/>
              </w:rPr>
              <w:t xml:space="preserve"> doświadczenie w pełnieniu funkcji kierownika budowy</w:t>
            </w:r>
            <w:r w:rsidR="00BA130E" w:rsidRPr="006B653A">
              <w:rPr>
                <w:rFonts w:ascii="Cambria" w:hAnsi="Cambria"/>
                <w:sz w:val="20"/>
                <w:szCs w:val="20"/>
              </w:rPr>
              <w:t xml:space="preserve"> lub kierownika robót na…………….. (od rozpoczęcia do zakończenia) inwestycji związanej </w:t>
            </w:r>
            <w:r w:rsidRPr="006B653A">
              <w:rPr>
                <w:rFonts w:ascii="Cambria" w:hAnsi="Cambria"/>
                <w:sz w:val="20"/>
                <w:szCs w:val="20"/>
              </w:rPr>
              <w:t xml:space="preserve"> z budową</w:t>
            </w:r>
            <w:r w:rsidR="00AD11D6">
              <w:rPr>
                <w:rFonts w:ascii="Cambria" w:hAnsi="Cambria"/>
                <w:sz w:val="20"/>
                <w:szCs w:val="20"/>
              </w:rPr>
              <w:t xml:space="preserve"> lub</w:t>
            </w:r>
            <w:r w:rsidRPr="006B653A">
              <w:rPr>
                <w:rFonts w:ascii="Cambria" w:hAnsi="Cambria"/>
                <w:sz w:val="20"/>
                <w:szCs w:val="20"/>
              </w:rPr>
              <w:t xml:space="preserve"> przebudową lub rozbudową </w:t>
            </w:r>
            <w:r w:rsidR="00AD11D6">
              <w:rPr>
                <w:rFonts w:ascii="Cambria" w:hAnsi="Cambria"/>
                <w:sz w:val="20"/>
                <w:szCs w:val="20"/>
              </w:rPr>
              <w:t>drogi/dróg</w:t>
            </w:r>
            <w:r w:rsidR="00F6566D" w:rsidRPr="006B653A">
              <w:rPr>
                <w:rFonts w:ascii="Cambria" w:hAnsi="Cambria"/>
                <w:sz w:val="20"/>
                <w:szCs w:val="20"/>
              </w:rPr>
              <w:t>.</w:t>
            </w:r>
          </w:p>
          <w:p w14:paraId="4B61BE1C" w14:textId="77777777" w:rsidR="00362231" w:rsidRPr="006B653A" w:rsidRDefault="00532237" w:rsidP="00362231">
            <w:pPr>
              <w:pStyle w:val="Default"/>
              <w:spacing w:after="240"/>
              <w:ind w:left="142"/>
              <w:rPr>
                <w:rFonts w:ascii="Cambria" w:hAnsi="Cambria"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Cs/>
                <w:sz w:val="20"/>
                <w:szCs w:val="20"/>
              </w:rPr>
              <w:t>Nr uprawnień ……………………..</w:t>
            </w:r>
          </w:p>
          <w:p w14:paraId="60B2FF66" w14:textId="77777777" w:rsidR="003E08F8" w:rsidRPr="006B653A" w:rsidRDefault="003E08F8" w:rsidP="003E08F8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Doświadczenie zostało nabyte na następujących inwestycjach:</w:t>
            </w:r>
          </w:p>
          <w:p w14:paraId="4DFCC3DF" w14:textId="77777777" w:rsidR="003E08F8" w:rsidRPr="006B653A" w:rsidRDefault="003E08F8" w:rsidP="003E08F8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  <w:u w:val="single"/>
              </w:rPr>
              <w:t>Nazwa inwestycji</w:t>
            </w: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:………………………………………………………………</w:t>
            </w:r>
          </w:p>
          <w:p w14:paraId="74F3175A" w14:textId="77777777" w:rsidR="003E08F8" w:rsidRPr="006B653A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2CD3D3A1" w14:textId="77777777" w:rsidR="003E08F8" w:rsidRPr="006B653A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Data zakończenia inwestycji:………………………………………………..</w:t>
            </w:r>
          </w:p>
          <w:p w14:paraId="556A8BBF" w14:textId="0C8C1E22" w:rsidR="003E08F8" w:rsidRPr="006B653A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Zamawiający: ….…………………………………………………………………</w:t>
            </w:r>
          </w:p>
          <w:p w14:paraId="73800A6E" w14:textId="77777777" w:rsidR="003E08F8" w:rsidRPr="006B653A" w:rsidRDefault="003E08F8" w:rsidP="003E08F8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  <w:u w:val="single"/>
              </w:rPr>
              <w:t>Nazwa inwestycji</w:t>
            </w: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:………………………………………………………………</w:t>
            </w:r>
          </w:p>
          <w:p w14:paraId="2902300A" w14:textId="77777777" w:rsidR="00FF4FFE" w:rsidRPr="006B653A" w:rsidRDefault="00FF4FFE" w:rsidP="00FF4FFE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53F9CAE5" w14:textId="77777777" w:rsidR="00FF4FFE" w:rsidRPr="006B653A" w:rsidRDefault="00FF4FFE" w:rsidP="00FF4FFE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Data zakończenia inwestycji:………………………………………………..</w:t>
            </w:r>
          </w:p>
          <w:p w14:paraId="30E9962C" w14:textId="77777777" w:rsidR="00FF4FFE" w:rsidRPr="006B653A" w:rsidRDefault="00FF4FFE" w:rsidP="00FF4FFE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Zamawiający: ….…………………………………………………………………</w:t>
            </w:r>
          </w:p>
          <w:p w14:paraId="35E0249C" w14:textId="77777777" w:rsidR="003E08F8" w:rsidRPr="006B653A" w:rsidRDefault="003E08F8" w:rsidP="003E08F8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  <w:u w:val="single"/>
              </w:rPr>
              <w:t>Nazwa inwestycji</w:t>
            </w: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:………………………………………………………………</w:t>
            </w:r>
          </w:p>
          <w:p w14:paraId="18D9A6D2" w14:textId="77777777" w:rsidR="00FF4FFE" w:rsidRPr="006B653A" w:rsidRDefault="00FF4FFE" w:rsidP="00FF4FFE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70E1757E" w14:textId="77777777" w:rsidR="00FF4FFE" w:rsidRPr="006B653A" w:rsidRDefault="00FF4FFE" w:rsidP="00FF4FFE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Data zakończenia inwestycji:………………………………………………..</w:t>
            </w:r>
          </w:p>
          <w:p w14:paraId="14654D40" w14:textId="77777777" w:rsidR="00FF4FFE" w:rsidRPr="006B653A" w:rsidRDefault="00FF4FFE" w:rsidP="00FF4FFE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Zamawiający: ….…………………………………………………………………</w:t>
            </w:r>
          </w:p>
          <w:p w14:paraId="38166B0A" w14:textId="1D02538C" w:rsidR="0014290E" w:rsidRPr="006B653A" w:rsidRDefault="0014290E" w:rsidP="00FF4FFE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F152A16" w14:textId="77777777" w:rsidR="00532237" w:rsidRPr="006B653A" w:rsidRDefault="00532237" w:rsidP="00F84122">
            <w:pPr>
              <w:pStyle w:val="Default"/>
              <w:ind w:left="142"/>
              <w:jc w:val="center"/>
              <w:rPr>
                <w:rFonts w:ascii="Cambria" w:hAnsi="Cambria"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Własne / oddane do dyspozycji *</w:t>
            </w:r>
          </w:p>
        </w:tc>
      </w:tr>
      <w:tr w:rsidR="00187717" w:rsidRPr="006B653A" w14:paraId="19EF4D60" w14:textId="77777777" w:rsidTr="00F863A4">
        <w:trPr>
          <w:trHeight w:val="942"/>
        </w:trPr>
        <w:tc>
          <w:tcPr>
            <w:tcW w:w="14038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03817EEF" w14:textId="2DDE5216" w:rsidR="00187717" w:rsidRPr="006B653A" w:rsidRDefault="00187717" w:rsidP="00F863A4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Zadanie </w:t>
            </w:r>
            <w:r w:rsidR="007C27D2">
              <w:rPr>
                <w:rFonts w:ascii="Cambria" w:hAnsi="Cambria"/>
                <w:b/>
                <w:bCs/>
                <w:sz w:val="20"/>
                <w:szCs w:val="20"/>
              </w:rPr>
              <w:t>2</w:t>
            </w:r>
          </w:p>
        </w:tc>
      </w:tr>
      <w:tr w:rsidR="00187717" w:rsidRPr="006B653A" w14:paraId="570B7D9A" w14:textId="77777777" w:rsidTr="00F863A4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C781858" w14:textId="77777777" w:rsidR="00187717" w:rsidRPr="006B653A" w:rsidRDefault="00187717" w:rsidP="00F863A4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6B653A">
              <w:rPr>
                <w:rFonts w:ascii="Cambria" w:hAnsi="Cambria" w:cs="Arial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64AB1D8" w14:textId="77777777" w:rsidR="00187717" w:rsidRPr="006B653A" w:rsidRDefault="00187717" w:rsidP="00F863A4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A95AF6B" w14:textId="3ED1B08B" w:rsidR="00187717" w:rsidRPr="006B653A" w:rsidRDefault="00187717" w:rsidP="00F863A4">
            <w:pPr>
              <w:pStyle w:val="Default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Inspektor nadzoru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B44CF60" w14:textId="0BB22CE3" w:rsidR="00C91BBF" w:rsidRPr="00A7092A" w:rsidRDefault="00C91BBF" w:rsidP="00C91BBF">
            <w:pPr>
              <w:pStyle w:val="Bezodstpw"/>
              <w:spacing w:line="276" w:lineRule="auto"/>
              <w:jc w:val="both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U</w:t>
            </w:r>
            <w:r w:rsidRPr="00A7092A">
              <w:rPr>
                <w:rFonts w:ascii="Cambria" w:hAnsi="Cambria" w:cs="Arial"/>
                <w:sz w:val="20"/>
                <w:szCs w:val="20"/>
              </w:rPr>
              <w:t xml:space="preserve">prawnienia budowlane w specjalności </w:t>
            </w:r>
            <w:r w:rsidR="00AD11D6">
              <w:rPr>
                <w:rFonts w:ascii="Cambria" w:hAnsi="Cambria" w:cs="Arial"/>
                <w:sz w:val="20"/>
                <w:szCs w:val="20"/>
              </w:rPr>
              <w:t>drogowej</w:t>
            </w:r>
            <w:r w:rsidRPr="00A7092A">
              <w:rPr>
                <w:rFonts w:ascii="Cambria" w:hAnsi="Cambria" w:cs="Arial"/>
                <w:sz w:val="20"/>
                <w:szCs w:val="20"/>
              </w:rPr>
              <w:t xml:space="preserve"> oraz </w:t>
            </w:r>
            <w:r>
              <w:rPr>
                <w:rFonts w:ascii="Cambria" w:hAnsi="Cambria" w:cs="Arial"/>
                <w:sz w:val="20"/>
                <w:szCs w:val="20"/>
              </w:rPr>
              <w:t xml:space="preserve">doświadczenie </w:t>
            </w:r>
            <w:r w:rsidRPr="00A04188">
              <w:rPr>
                <w:rFonts w:ascii="Cambria" w:hAnsi="Cambria" w:cs="Arial"/>
                <w:sz w:val="20"/>
                <w:szCs w:val="20"/>
              </w:rPr>
              <w:t xml:space="preserve">w nadzorowaniu lub kierowaniu robotami </w:t>
            </w:r>
            <w:r w:rsidRPr="00522421">
              <w:rPr>
                <w:rFonts w:ascii="Cambria" w:hAnsi="Cambria" w:cs="Arial"/>
                <w:sz w:val="20"/>
                <w:szCs w:val="20"/>
              </w:rPr>
              <w:t xml:space="preserve">w zakresie branży </w:t>
            </w:r>
            <w:r w:rsidR="00522421" w:rsidRPr="00522421">
              <w:rPr>
                <w:rFonts w:ascii="Cambria" w:hAnsi="Cambria" w:cs="Arial"/>
                <w:sz w:val="20"/>
                <w:szCs w:val="20"/>
              </w:rPr>
              <w:t>drogowej</w:t>
            </w:r>
            <w:r w:rsidRPr="00A04188">
              <w:rPr>
                <w:rFonts w:ascii="Cambria" w:hAnsi="Cambria" w:cs="Arial"/>
                <w:sz w:val="20"/>
                <w:szCs w:val="20"/>
              </w:rPr>
              <w:t xml:space="preserve">. Doświadczenie to winno obejmować nadzór lub kierowanie budową jako inspektor nadzoru lub kierownik budowy na jednej (od rozpoczęcia do zakończenia) budowie związanej </w:t>
            </w:r>
            <w:r w:rsidRPr="004050CB">
              <w:rPr>
                <w:rFonts w:ascii="Cambria" w:hAnsi="Cambria" w:cs="Arial"/>
                <w:sz w:val="20"/>
                <w:szCs w:val="20"/>
              </w:rPr>
              <w:t>z</w:t>
            </w:r>
            <w:r w:rsidRPr="00A7092A">
              <w:rPr>
                <w:rFonts w:ascii="Cambria" w:hAnsi="Cambria" w:cs="Arial"/>
                <w:sz w:val="20"/>
                <w:szCs w:val="20"/>
              </w:rPr>
              <w:t xml:space="preserve"> budową lub przebudową lub rozbudową</w:t>
            </w:r>
            <w:r>
              <w:rPr>
                <w:rFonts w:ascii="Cambria" w:hAnsi="Cambria" w:cs="Arial"/>
                <w:sz w:val="20"/>
                <w:szCs w:val="20"/>
              </w:rPr>
              <w:t xml:space="preserve"> lub modernizacją</w:t>
            </w:r>
            <w:r w:rsidRPr="00A7092A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="007E62AA">
              <w:rPr>
                <w:rFonts w:ascii="Cambria" w:hAnsi="Cambria" w:cs="Arial"/>
                <w:sz w:val="20"/>
                <w:szCs w:val="20"/>
              </w:rPr>
              <w:t xml:space="preserve">drogi/dróg </w:t>
            </w:r>
            <w:r w:rsidRPr="00A7092A">
              <w:rPr>
                <w:rFonts w:ascii="Cambria" w:hAnsi="Cambria" w:cs="Arial"/>
                <w:sz w:val="20"/>
                <w:szCs w:val="20"/>
              </w:rPr>
              <w:t>.</w:t>
            </w:r>
          </w:p>
          <w:p w14:paraId="29D4860B" w14:textId="77777777" w:rsidR="00C91BBF" w:rsidRPr="006B653A" w:rsidRDefault="00C91BBF" w:rsidP="00C91BBF">
            <w:pPr>
              <w:pStyle w:val="Default"/>
              <w:spacing w:after="240"/>
              <w:rPr>
                <w:rFonts w:ascii="Cambria" w:hAnsi="Cambria"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Cs/>
                <w:sz w:val="20"/>
                <w:szCs w:val="20"/>
              </w:rPr>
              <w:t>Nr uprawnień ……………………..</w:t>
            </w:r>
          </w:p>
          <w:p w14:paraId="59272A9D" w14:textId="77777777" w:rsidR="00C91BBF" w:rsidRPr="006B653A" w:rsidRDefault="00C91BBF" w:rsidP="00C91BBF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Doświadczenie zostało nabyte na następujących inwestycjach:</w:t>
            </w:r>
          </w:p>
          <w:p w14:paraId="4E9AA1F9" w14:textId="77777777" w:rsidR="00C91BBF" w:rsidRPr="006B653A" w:rsidRDefault="00C91BBF" w:rsidP="00C91BBF">
            <w:pPr>
              <w:pStyle w:val="Default"/>
              <w:numPr>
                <w:ilvl w:val="0"/>
                <w:numId w:val="52"/>
              </w:numPr>
              <w:spacing w:line="276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  <w:u w:val="single"/>
              </w:rPr>
              <w:t>Nazwa inwestycji</w:t>
            </w: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:………………………………………………………………</w:t>
            </w:r>
          </w:p>
          <w:p w14:paraId="1D44BE9A" w14:textId="77777777" w:rsidR="00C91BBF" w:rsidRPr="006B653A" w:rsidRDefault="00C91BBF" w:rsidP="00C91BBF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7150D80F" w14:textId="77777777" w:rsidR="00C91BBF" w:rsidRPr="006B653A" w:rsidRDefault="00C91BBF" w:rsidP="00C91BBF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Data zakończenia inwestycji:………………………………………………..</w:t>
            </w:r>
          </w:p>
          <w:p w14:paraId="457DA78B" w14:textId="77777777" w:rsidR="00C91BBF" w:rsidRPr="006B653A" w:rsidRDefault="00C91BBF" w:rsidP="00C91BBF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Zamawiający: ….…………………………………………………………………</w:t>
            </w:r>
          </w:p>
          <w:p w14:paraId="277E913D" w14:textId="77777777" w:rsidR="00187717" w:rsidRPr="006B653A" w:rsidRDefault="00187717" w:rsidP="00F863A4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D96A382" w14:textId="77777777" w:rsidR="00187717" w:rsidRPr="006B653A" w:rsidRDefault="00187717" w:rsidP="00F863A4">
            <w:pPr>
              <w:pStyle w:val="Default"/>
              <w:ind w:left="142"/>
              <w:jc w:val="center"/>
              <w:rPr>
                <w:rFonts w:ascii="Cambria" w:hAnsi="Cambria"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Własne / oddane do dyspozycji *</w:t>
            </w:r>
          </w:p>
        </w:tc>
      </w:tr>
    </w:tbl>
    <w:p w14:paraId="24142F86" w14:textId="6A8D4BEB" w:rsidR="0032655D" w:rsidRPr="006B653A" w:rsidRDefault="0032655D" w:rsidP="0032655D">
      <w:pPr>
        <w:pStyle w:val="default0"/>
        <w:spacing w:before="120" w:beforeAutospacing="0" w:after="120" w:afterAutospacing="0"/>
        <w:ind w:right="816"/>
        <w:jc w:val="both"/>
        <w:rPr>
          <w:rFonts w:ascii="Cambria" w:hAnsi="Cambria" w:cs="Arial"/>
          <w:sz w:val="20"/>
          <w:szCs w:val="20"/>
        </w:rPr>
      </w:pPr>
      <w:r w:rsidRPr="006B653A">
        <w:rPr>
          <w:rFonts w:ascii="Cambria" w:hAnsi="Cambria" w:cs="Arial"/>
          <w:b/>
          <w:bCs/>
          <w:sz w:val="20"/>
          <w:szCs w:val="20"/>
        </w:rPr>
        <w:t xml:space="preserve">Uwaga! </w:t>
      </w:r>
      <w:r w:rsidRPr="006B653A">
        <w:rPr>
          <w:rFonts w:ascii="Cambria" w:hAnsi="Cambria" w:cs="Arial"/>
          <w:sz w:val="20"/>
          <w:szCs w:val="20"/>
        </w:rPr>
        <w:t xml:space="preserve">oświadczam(my), </w:t>
      </w:r>
      <w:r w:rsidRPr="006B653A">
        <w:rPr>
          <w:rFonts w:ascii="Cambria" w:hAnsi="Cambria" w:cs="Arial"/>
          <w:b/>
          <w:bCs/>
          <w:sz w:val="20"/>
          <w:szCs w:val="20"/>
        </w:rPr>
        <w:t>że osoba wskazana</w:t>
      </w:r>
      <w:r w:rsidRPr="006B653A">
        <w:rPr>
          <w:rFonts w:ascii="Cambria" w:hAnsi="Cambria" w:cs="Arial"/>
          <w:sz w:val="20"/>
          <w:szCs w:val="20"/>
        </w:rPr>
        <w:t>, będzie uczestniczyć w wykonywaniu zamówienia i posiada upr</w:t>
      </w:r>
      <w:r w:rsidR="00B7099A" w:rsidRPr="006B653A">
        <w:rPr>
          <w:rFonts w:ascii="Cambria" w:hAnsi="Cambria" w:cs="Arial"/>
          <w:sz w:val="20"/>
          <w:szCs w:val="20"/>
        </w:rPr>
        <w:t xml:space="preserve">awnienia wymagane w postawionym </w:t>
      </w:r>
      <w:r w:rsidRPr="006B653A">
        <w:rPr>
          <w:rFonts w:ascii="Cambria" w:hAnsi="Cambria" w:cs="Arial"/>
          <w:sz w:val="20"/>
          <w:szCs w:val="20"/>
        </w:rPr>
        <w:t>warunku w SWZ i może sprawować wymienioną funkcję zgodnie z Prawem Budowlanym</w:t>
      </w:r>
      <w:r w:rsidR="008513C9" w:rsidRPr="006B653A">
        <w:rPr>
          <w:rFonts w:ascii="Cambria" w:hAnsi="Cambria" w:cs="Arial"/>
          <w:sz w:val="20"/>
          <w:szCs w:val="20"/>
        </w:rPr>
        <w:t>.</w:t>
      </w:r>
      <w:r w:rsidRPr="006B653A">
        <w:rPr>
          <w:rFonts w:ascii="Cambria" w:hAnsi="Cambria" w:cs="Arial"/>
          <w:sz w:val="20"/>
          <w:szCs w:val="20"/>
        </w:rPr>
        <w:t xml:space="preserve"> </w:t>
      </w:r>
    </w:p>
    <w:p w14:paraId="356FE75F" w14:textId="77777777" w:rsidR="00461FBB" w:rsidRPr="006B653A" w:rsidRDefault="0032655D" w:rsidP="0032655D">
      <w:pPr>
        <w:pStyle w:val="Default"/>
        <w:rPr>
          <w:rFonts w:ascii="Cambria" w:hAnsi="Cambria"/>
          <w:color w:val="auto"/>
          <w:sz w:val="20"/>
          <w:szCs w:val="20"/>
        </w:rPr>
      </w:pPr>
      <w:r w:rsidRPr="006B653A">
        <w:rPr>
          <w:rFonts w:ascii="Cambria" w:hAnsi="Cambria"/>
          <w:sz w:val="20"/>
          <w:szCs w:val="20"/>
        </w:rPr>
        <w:t xml:space="preserve">* niepotrzebne skreślić ( jeżeli wykonawca pozostaje w stosunku umowy </w:t>
      </w:r>
      <w:proofErr w:type="spellStart"/>
      <w:r w:rsidRPr="006B653A">
        <w:rPr>
          <w:rFonts w:ascii="Cambria" w:hAnsi="Cambria"/>
          <w:sz w:val="20"/>
          <w:szCs w:val="20"/>
        </w:rPr>
        <w:t>cywilno</w:t>
      </w:r>
      <w:proofErr w:type="spellEnd"/>
      <w:r w:rsidRPr="006B653A">
        <w:rPr>
          <w:rFonts w:ascii="Cambria" w:hAnsi="Cambria"/>
          <w:sz w:val="20"/>
          <w:szCs w:val="20"/>
        </w:rPr>
        <w:t xml:space="preserve"> prawnej pozostawiamy własne)</w:t>
      </w:r>
    </w:p>
    <w:sectPr w:rsidR="00461FBB" w:rsidRPr="006B653A" w:rsidSect="00127B5D"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966" w:right="1418" w:bottom="1276" w:left="1418" w:header="142" w:footer="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8E6DE" w14:textId="77777777" w:rsidR="00E74A10" w:rsidRDefault="00E74A10">
      <w:r>
        <w:separator/>
      </w:r>
    </w:p>
  </w:endnote>
  <w:endnote w:type="continuationSeparator" w:id="0">
    <w:p w14:paraId="6591A8A3" w14:textId="77777777" w:rsidR="00E74A10" w:rsidRDefault="00E74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9AF45" w14:textId="209D88E8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5780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7D049" w14:textId="77777777" w:rsidR="00FF4FFE" w:rsidRDefault="00FF4FFE" w:rsidP="00FF4FFE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bookmarkEnd w:id="0"/>
  <w:p w14:paraId="177E523B" w14:textId="77777777" w:rsidR="003F0785" w:rsidRPr="00FF4FFE" w:rsidRDefault="003F0785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A2FD5" w14:textId="77777777" w:rsidR="00FF4FFE" w:rsidRDefault="00FF4FFE" w:rsidP="00FF4FFE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>
      <w:rPr>
        <w:rFonts w:ascii="Courier New" w:hAnsi="Courier New" w:cs="Courier New"/>
        <w:b/>
        <w:sz w:val="18"/>
        <w:szCs w:val="18"/>
        <w:highlight w:val="yellow"/>
      </w:rPr>
      <w:t>Dokument musi być podpisany 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</w:p>
  <w:p w14:paraId="54E35614" w14:textId="77777777" w:rsidR="00FF4FFE" w:rsidRPr="00FF4FFE" w:rsidRDefault="00FF4FFE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F976D" w14:textId="77777777" w:rsidR="00E74A10" w:rsidRDefault="00E74A10">
      <w:r>
        <w:separator/>
      </w:r>
    </w:p>
  </w:footnote>
  <w:footnote w:type="continuationSeparator" w:id="0">
    <w:p w14:paraId="5DA97B6A" w14:textId="77777777" w:rsidR="00E74A10" w:rsidRDefault="00E74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EE90D" w14:textId="77777777" w:rsidR="00DA24CB" w:rsidRDefault="00DA24CB" w:rsidP="00DA24CB">
    <w:pPr>
      <w:tabs>
        <w:tab w:val="center" w:pos="4536"/>
        <w:tab w:val="left" w:pos="6945"/>
      </w:tabs>
      <w:spacing w:line="276" w:lineRule="auto"/>
      <w:rPr>
        <w:rFonts w:ascii="Cambria" w:hAnsi="Cambria" w:cs="Arial"/>
        <w:sz w:val="20"/>
        <w:szCs w:val="20"/>
      </w:rPr>
    </w:pPr>
    <w:bookmarkStart w:id="3" w:name="_Hlk97202670"/>
    <w:bookmarkStart w:id="4" w:name="_Hlk97202671"/>
    <w:bookmarkStart w:id="5" w:name="_Hlk97202698"/>
    <w:bookmarkStart w:id="6" w:name="_Hlk97202699"/>
  </w:p>
  <w:p w14:paraId="747B506B" w14:textId="4584085F" w:rsidR="00DA24CB" w:rsidRPr="00EB5368" w:rsidRDefault="00DA24CB" w:rsidP="00DA24CB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  <w:sz w:val="20"/>
        <w:szCs w:val="20"/>
      </w:rPr>
    </w:pPr>
    <w:r w:rsidRPr="004A40A0">
      <w:rPr>
        <w:rFonts w:ascii="Cambria" w:hAnsi="Cambria" w:cs="Arial"/>
        <w:sz w:val="20"/>
        <w:szCs w:val="20"/>
      </w:rPr>
      <w:t xml:space="preserve">Nr </w:t>
    </w:r>
    <w:bookmarkEnd w:id="3"/>
    <w:bookmarkEnd w:id="4"/>
    <w:bookmarkEnd w:id="5"/>
    <w:bookmarkEnd w:id="6"/>
    <w:r w:rsidR="00EB3406" w:rsidRPr="00EB3406">
      <w:rPr>
        <w:rFonts w:ascii="Cambria" w:hAnsi="Cambria" w:cs="Arial"/>
        <w:sz w:val="20"/>
        <w:szCs w:val="20"/>
      </w:rPr>
      <w:t xml:space="preserve">referencyjny: </w:t>
    </w:r>
    <w:r w:rsidR="000C5735" w:rsidRPr="000C5735">
      <w:rPr>
        <w:rFonts w:ascii="Cambria" w:hAnsi="Cambria" w:cs="Arial"/>
        <w:sz w:val="20"/>
        <w:szCs w:val="20"/>
      </w:rPr>
      <w:t>KB.271.2.2023</w:t>
    </w:r>
  </w:p>
  <w:p w14:paraId="0CB5BECF" w14:textId="77777777" w:rsidR="00084BF3" w:rsidRPr="00C90667" w:rsidRDefault="00084BF3" w:rsidP="00084BF3">
    <w:pPr>
      <w:pStyle w:val="Nagwek"/>
    </w:pPr>
  </w:p>
  <w:p w14:paraId="3365C5DF" w14:textId="77777777" w:rsidR="00127B5D" w:rsidRPr="00084BF3" w:rsidRDefault="00127B5D" w:rsidP="00084B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B36353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4E013C"/>
    <w:multiLevelType w:val="hybridMultilevel"/>
    <w:tmpl w:val="793A4282"/>
    <w:lvl w:ilvl="0" w:tplc="E4680A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6910D66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0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3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CDD632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5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926702"/>
    <w:multiLevelType w:val="hybridMultilevel"/>
    <w:tmpl w:val="9CACF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A3655E5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2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5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8" w15:restartNumberingAfterBreak="0">
    <w:nsid w:val="7DD4103E"/>
    <w:multiLevelType w:val="hybridMultilevel"/>
    <w:tmpl w:val="378A203E"/>
    <w:lvl w:ilvl="0" w:tplc="41B4F1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954748040">
    <w:abstractNumId w:val="38"/>
  </w:num>
  <w:num w:numId="2" w16cid:durableId="392849056">
    <w:abstractNumId w:val="44"/>
  </w:num>
  <w:num w:numId="3" w16cid:durableId="293755716">
    <w:abstractNumId w:val="32"/>
  </w:num>
  <w:num w:numId="4" w16cid:durableId="1426995371">
    <w:abstractNumId w:val="27"/>
  </w:num>
  <w:num w:numId="5" w16cid:durableId="1246302953">
    <w:abstractNumId w:val="20"/>
  </w:num>
  <w:num w:numId="6" w16cid:durableId="731806984">
    <w:abstractNumId w:val="35"/>
  </w:num>
  <w:num w:numId="7" w16cid:durableId="136070702">
    <w:abstractNumId w:val="39"/>
  </w:num>
  <w:num w:numId="8" w16cid:durableId="1033731586">
    <w:abstractNumId w:val="24"/>
  </w:num>
  <w:num w:numId="9" w16cid:durableId="1261987680">
    <w:abstractNumId w:val="53"/>
  </w:num>
  <w:num w:numId="10" w16cid:durableId="1919513371">
    <w:abstractNumId w:val="59"/>
  </w:num>
  <w:num w:numId="11" w16cid:durableId="468714958">
    <w:abstractNumId w:val="21"/>
  </w:num>
  <w:num w:numId="12" w16cid:durableId="1244604866">
    <w:abstractNumId w:val="56"/>
  </w:num>
  <w:num w:numId="13" w16cid:durableId="1815684248">
    <w:abstractNumId w:val="57"/>
  </w:num>
  <w:num w:numId="14" w16cid:durableId="1817255936">
    <w:abstractNumId w:val="13"/>
  </w:num>
  <w:num w:numId="15" w16cid:durableId="1553738019">
    <w:abstractNumId w:val="29"/>
  </w:num>
  <w:num w:numId="16" w16cid:durableId="1856573717">
    <w:abstractNumId w:val="34"/>
  </w:num>
  <w:num w:numId="17" w16cid:durableId="1604462454">
    <w:abstractNumId w:val="52"/>
  </w:num>
  <w:num w:numId="18" w16cid:durableId="1094135415">
    <w:abstractNumId w:val="23"/>
  </w:num>
  <w:num w:numId="19" w16cid:durableId="1923028063">
    <w:abstractNumId w:val="14"/>
  </w:num>
  <w:num w:numId="20" w16cid:durableId="1187520447">
    <w:abstractNumId w:val="17"/>
  </w:num>
  <w:num w:numId="21" w16cid:durableId="793788585">
    <w:abstractNumId w:val="45"/>
  </w:num>
  <w:num w:numId="22" w16cid:durableId="1860044244">
    <w:abstractNumId w:val="18"/>
  </w:num>
  <w:num w:numId="23" w16cid:durableId="1525244802">
    <w:abstractNumId w:val="51"/>
  </w:num>
  <w:num w:numId="24" w16cid:durableId="427507154">
    <w:abstractNumId w:val="47"/>
  </w:num>
  <w:num w:numId="25" w16cid:durableId="480121899">
    <w:abstractNumId w:val="22"/>
  </w:num>
  <w:num w:numId="26" w16cid:durableId="1551914076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79137890">
    <w:abstractNumId w:val="54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08113888">
    <w:abstractNumId w:val="3"/>
  </w:num>
  <w:num w:numId="29" w16cid:durableId="79984487">
    <w:abstractNumId w:val="8"/>
  </w:num>
  <w:num w:numId="30" w16cid:durableId="207377266">
    <w:abstractNumId w:val="2"/>
  </w:num>
  <w:num w:numId="31" w16cid:durableId="525559567">
    <w:abstractNumId w:val="43"/>
  </w:num>
  <w:num w:numId="32" w16cid:durableId="1531256635">
    <w:abstractNumId w:val="11"/>
  </w:num>
  <w:num w:numId="33" w16cid:durableId="1469207998">
    <w:abstractNumId w:val="31"/>
  </w:num>
  <w:num w:numId="34" w16cid:durableId="778375882">
    <w:abstractNumId w:val="46"/>
  </w:num>
  <w:num w:numId="35" w16cid:durableId="1873417097">
    <w:abstractNumId w:val="16"/>
  </w:num>
  <w:num w:numId="36" w16cid:durableId="2028211899">
    <w:abstractNumId w:val="55"/>
  </w:num>
  <w:num w:numId="37" w16cid:durableId="1853758108">
    <w:abstractNumId w:val="15"/>
  </w:num>
  <w:num w:numId="38" w16cid:durableId="1113868854">
    <w:abstractNumId w:val="9"/>
  </w:num>
  <w:num w:numId="39" w16cid:durableId="1900244074">
    <w:abstractNumId w:val="25"/>
  </w:num>
  <w:num w:numId="40" w16cid:durableId="242566454">
    <w:abstractNumId w:val="40"/>
  </w:num>
  <w:num w:numId="41" w16cid:durableId="1585339112">
    <w:abstractNumId w:val="36"/>
  </w:num>
  <w:num w:numId="42" w16cid:durableId="127402283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95562199">
    <w:abstractNumId w:val="30"/>
  </w:num>
  <w:num w:numId="44" w16cid:durableId="847869123">
    <w:abstractNumId w:val="26"/>
  </w:num>
  <w:num w:numId="45" w16cid:durableId="889419197">
    <w:abstractNumId w:val="12"/>
  </w:num>
  <w:num w:numId="46" w16cid:durableId="641228971">
    <w:abstractNumId w:val="19"/>
  </w:num>
  <w:num w:numId="47" w16cid:durableId="1022631701">
    <w:abstractNumId w:val="58"/>
  </w:num>
  <w:num w:numId="48" w16cid:durableId="1342659937">
    <w:abstractNumId w:val="49"/>
  </w:num>
  <w:num w:numId="49" w16cid:durableId="1727990414">
    <w:abstractNumId w:val="42"/>
  </w:num>
  <w:num w:numId="50" w16cid:durableId="1021593926">
    <w:abstractNumId w:val="10"/>
  </w:num>
  <w:num w:numId="51" w16cid:durableId="580141784">
    <w:abstractNumId w:val="50"/>
  </w:num>
  <w:num w:numId="52" w16cid:durableId="41366607">
    <w:abstractNumId w:val="2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A7A"/>
    <w:rsid w:val="00006D71"/>
    <w:rsid w:val="00007E0C"/>
    <w:rsid w:val="00012004"/>
    <w:rsid w:val="000231AC"/>
    <w:rsid w:val="000239D4"/>
    <w:rsid w:val="00023F47"/>
    <w:rsid w:val="00025659"/>
    <w:rsid w:val="00026E3B"/>
    <w:rsid w:val="00027CE9"/>
    <w:rsid w:val="00033DF6"/>
    <w:rsid w:val="00033E37"/>
    <w:rsid w:val="0003703F"/>
    <w:rsid w:val="000379F7"/>
    <w:rsid w:val="00041617"/>
    <w:rsid w:val="00042263"/>
    <w:rsid w:val="00042314"/>
    <w:rsid w:val="00042B17"/>
    <w:rsid w:val="000433F8"/>
    <w:rsid w:val="00044B6B"/>
    <w:rsid w:val="00047EF2"/>
    <w:rsid w:val="0005033E"/>
    <w:rsid w:val="00054BF5"/>
    <w:rsid w:val="00055851"/>
    <w:rsid w:val="00057602"/>
    <w:rsid w:val="00061F88"/>
    <w:rsid w:val="00063849"/>
    <w:rsid w:val="000675E7"/>
    <w:rsid w:val="00070743"/>
    <w:rsid w:val="00070AE1"/>
    <w:rsid w:val="000726CE"/>
    <w:rsid w:val="00075847"/>
    <w:rsid w:val="00080D85"/>
    <w:rsid w:val="000811E5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EE7"/>
    <w:rsid w:val="000B37AC"/>
    <w:rsid w:val="000B59DA"/>
    <w:rsid w:val="000C0237"/>
    <w:rsid w:val="000C152C"/>
    <w:rsid w:val="000C1FE3"/>
    <w:rsid w:val="000C3646"/>
    <w:rsid w:val="000C5735"/>
    <w:rsid w:val="000C5FAE"/>
    <w:rsid w:val="000C6E74"/>
    <w:rsid w:val="000D2A17"/>
    <w:rsid w:val="000D40FD"/>
    <w:rsid w:val="000E05B9"/>
    <w:rsid w:val="000E4E2A"/>
    <w:rsid w:val="000E7F53"/>
    <w:rsid w:val="0010294D"/>
    <w:rsid w:val="00102A85"/>
    <w:rsid w:val="00102C0C"/>
    <w:rsid w:val="00103155"/>
    <w:rsid w:val="001054D9"/>
    <w:rsid w:val="00107FB9"/>
    <w:rsid w:val="00111ECF"/>
    <w:rsid w:val="00114AAA"/>
    <w:rsid w:val="00114EE9"/>
    <w:rsid w:val="0011507F"/>
    <w:rsid w:val="001201D6"/>
    <w:rsid w:val="001218E1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F79"/>
    <w:rsid w:val="0014707D"/>
    <w:rsid w:val="00153332"/>
    <w:rsid w:val="00156724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6E50"/>
    <w:rsid w:val="001816EE"/>
    <w:rsid w:val="001866AD"/>
    <w:rsid w:val="00187717"/>
    <w:rsid w:val="00191FF7"/>
    <w:rsid w:val="00192C7B"/>
    <w:rsid w:val="00194CF3"/>
    <w:rsid w:val="00197122"/>
    <w:rsid w:val="001979DB"/>
    <w:rsid w:val="001A4C70"/>
    <w:rsid w:val="001A5611"/>
    <w:rsid w:val="001A61CA"/>
    <w:rsid w:val="001A7799"/>
    <w:rsid w:val="001B000A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1D44"/>
    <w:rsid w:val="0021284A"/>
    <w:rsid w:val="00213968"/>
    <w:rsid w:val="00214586"/>
    <w:rsid w:val="00222F60"/>
    <w:rsid w:val="002232E2"/>
    <w:rsid w:val="00223335"/>
    <w:rsid w:val="00223750"/>
    <w:rsid w:val="002248A3"/>
    <w:rsid w:val="00224C77"/>
    <w:rsid w:val="00225324"/>
    <w:rsid w:val="00227E39"/>
    <w:rsid w:val="00233770"/>
    <w:rsid w:val="00236234"/>
    <w:rsid w:val="00241840"/>
    <w:rsid w:val="00241C6C"/>
    <w:rsid w:val="002447F6"/>
    <w:rsid w:val="00244BB6"/>
    <w:rsid w:val="00246A11"/>
    <w:rsid w:val="00252051"/>
    <w:rsid w:val="00255734"/>
    <w:rsid w:val="00256EDD"/>
    <w:rsid w:val="00257369"/>
    <w:rsid w:val="00261B89"/>
    <w:rsid w:val="00264077"/>
    <w:rsid w:val="0026568F"/>
    <w:rsid w:val="0026706B"/>
    <w:rsid w:val="002678AB"/>
    <w:rsid w:val="00271D38"/>
    <w:rsid w:val="00272E2B"/>
    <w:rsid w:val="002752EB"/>
    <w:rsid w:val="002814D4"/>
    <w:rsid w:val="002837ED"/>
    <w:rsid w:val="0028785C"/>
    <w:rsid w:val="002947F3"/>
    <w:rsid w:val="002953C0"/>
    <w:rsid w:val="002A2237"/>
    <w:rsid w:val="002A2640"/>
    <w:rsid w:val="002A4CEF"/>
    <w:rsid w:val="002A5798"/>
    <w:rsid w:val="002A5876"/>
    <w:rsid w:val="002A7F4E"/>
    <w:rsid w:val="002B14BE"/>
    <w:rsid w:val="002B17BD"/>
    <w:rsid w:val="002B6740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F0291"/>
    <w:rsid w:val="002F16D6"/>
    <w:rsid w:val="002F26C4"/>
    <w:rsid w:val="002F79CA"/>
    <w:rsid w:val="003008FD"/>
    <w:rsid w:val="00301638"/>
    <w:rsid w:val="00302515"/>
    <w:rsid w:val="00302B07"/>
    <w:rsid w:val="00302C90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462FB"/>
    <w:rsid w:val="00350282"/>
    <w:rsid w:val="00351E47"/>
    <w:rsid w:val="00353E34"/>
    <w:rsid w:val="00354735"/>
    <w:rsid w:val="003600E2"/>
    <w:rsid w:val="00362231"/>
    <w:rsid w:val="00362C90"/>
    <w:rsid w:val="00362E75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58BF"/>
    <w:rsid w:val="003B6F73"/>
    <w:rsid w:val="003C48F1"/>
    <w:rsid w:val="003C4B19"/>
    <w:rsid w:val="003C659A"/>
    <w:rsid w:val="003C7514"/>
    <w:rsid w:val="003D1ED1"/>
    <w:rsid w:val="003D4FCB"/>
    <w:rsid w:val="003E08F8"/>
    <w:rsid w:val="003E2FE9"/>
    <w:rsid w:val="003E4162"/>
    <w:rsid w:val="003E464A"/>
    <w:rsid w:val="003E719D"/>
    <w:rsid w:val="003F0669"/>
    <w:rsid w:val="003F0785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7A12"/>
    <w:rsid w:val="00436078"/>
    <w:rsid w:val="00436F25"/>
    <w:rsid w:val="004409ED"/>
    <w:rsid w:val="0044299C"/>
    <w:rsid w:val="0044374E"/>
    <w:rsid w:val="0044434A"/>
    <w:rsid w:val="00445639"/>
    <w:rsid w:val="00446E5C"/>
    <w:rsid w:val="004501D1"/>
    <w:rsid w:val="0045165D"/>
    <w:rsid w:val="004519E7"/>
    <w:rsid w:val="00451F84"/>
    <w:rsid w:val="004538F2"/>
    <w:rsid w:val="00460E98"/>
    <w:rsid w:val="00460EBC"/>
    <w:rsid w:val="004617BB"/>
    <w:rsid w:val="00461FBB"/>
    <w:rsid w:val="00462A4F"/>
    <w:rsid w:val="004639B5"/>
    <w:rsid w:val="0047062C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90F36"/>
    <w:rsid w:val="004934C5"/>
    <w:rsid w:val="00494A82"/>
    <w:rsid w:val="00494BF8"/>
    <w:rsid w:val="0049543B"/>
    <w:rsid w:val="004A1963"/>
    <w:rsid w:val="004A50BC"/>
    <w:rsid w:val="004A57A5"/>
    <w:rsid w:val="004A60F2"/>
    <w:rsid w:val="004A6B8B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39FC"/>
    <w:rsid w:val="004D4CCE"/>
    <w:rsid w:val="004D63E9"/>
    <w:rsid w:val="004E179B"/>
    <w:rsid w:val="004E3410"/>
    <w:rsid w:val="004E4827"/>
    <w:rsid w:val="004E484D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06F8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421"/>
    <w:rsid w:val="00522BE4"/>
    <w:rsid w:val="00523BF0"/>
    <w:rsid w:val="00530E75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90C"/>
    <w:rsid w:val="00595F14"/>
    <w:rsid w:val="00596C55"/>
    <w:rsid w:val="005A1915"/>
    <w:rsid w:val="005A3AF6"/>
    <w:rsid w:val="005A4EF6"/>
    <w:rsid w:val="005A7D9C"/>
    <w:rsid w:val="005B07E1"/>
    <w:rsid w:val="005B1E12"/>
    <w:rsid w:val="005B588A"/>
    <w:rsid w:val="005C02F8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5BB"/>
    <w:rsid w:val="005E342A"/>
    <w:rsid w:val="005E7368"/>
    <w:rsid w:val="005F248D"/>
    <w:rsid w:val="005F3C52"/>
    <w:rsid w:val="005F51FC"/>
    <w:rsid w:val="005F53FF"/>
    <w:rsid w:val="00601FA4"/>
    <w:rsid w:val="006042A2"/>
    <w:rsid w:val="00606915"/>
    <w:rsid w:val="00607441"/>
    <w:rsid w:val="00607529"/>
    <w:rsid w:val="00607E94"/>
    <w:rsid w:val="00612F9F"/>
    <w:rsid w:val="006230E3"/>
    <w:rsid w:val="00631F41"/>
    <w:rsid w:val="00633F9C"/>
    <w:rsid w:val="00635E34"/>
    <w:rsid w:val="00640A98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980"/>
    <w:rsid w:val="00685B3C"/>
    <w:rsid w:val="00685B8D"/>
    <w:rsid w:val="0068677E"/>
    <w:rsid w:val="00694955"/>
    <w:rsid w:val="00694A4A"/>
    <w:rsid w:val="006952AC"/>
    <w:rsid w:val="00696298"/>
    <w:rsid w:val="006963C8"/>
    <w:rsid w:val="00697CEE"/>
    <w:rsid w:val="006B004E"/>
    <w:rsid w:val="006B4024"/>
    <w:rsid w:val="006B48EB"/>
    <w:rsid w:val="006B653A"/>
    <w:rsid w:val="006B65EA"/>
    <w:rsid w:val="006B6D15"/>
    <w:rsid w:val="006C1399"/>
    <w:rsid w:val="006C3755"/>
    <w:rsid w:val="006C3D0A"/>
    <w:rsid w:val="006C3D86"/>
    <w:rsid w:val="006C5B73"/>
    <w:rsid w:val="006C6155"/>
    <w:rsid w:val="006D0804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3B58"/>
    <w:rsid w:val="00703CB8"/>
    <w:rsid w:val="0070555D"/>
    <w:rsid w:val="00706AFC"/>
    <w:rsid w:val="00706ED2"/>
    <w:rsid w:val="007105BD"/>
    <w:rsid w:val="00711A5E"/>
    <w:rsid w:val="007125C8"/>
    <w:rsid w:val="007165C0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62F9"/>
    <w:rsid w:val="00737587"/>
    <w:rsid w:val="00747E30"/>
    <w:rsid w:val="00750A35"/>
    <w:rsid w:val="0075289B"/>
    <w:rsid w:val="007548DB"/>
    <w:rsid w:val="00754904"/>
    <w:rsid w:val="0075499B"/>
    <w:rsid w:val="00755404"/>
    <w:rsid w:val="007572CC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0D53"/>
    <w:rsid w:val="007815A6"/>
    <w:rsid w:val="00784738"/>
    <w:rsid w:val="00785B61"/>
    <w:rsid w:val="007877E3"/>
    <w:rsid w:val="00787E16"/>
    <w:rsid w:val="00792EE6"/>
    <w:rsid w:val="00793775"/>
    <w:rsid w:val="0079444B"/>
    <w:rsid w:val="007A0335"/>
    <w:rsid w:val="007A1AB3"/>
    <w:rsid w:val="007A5E15"/>
    <w:rsid w:val="007A6188"/>
    <w:rsid w:val="007A62A2"/>
    <w:rsid w:val="007A7C26"/>
    <w:rsid w:val="007B21B2"/>
    <w:rsid w:val="007B2867"/>
    <w:rsid w:val="007C0CCF"/>
    <w:rsid w:val="007C27D2"/>
    <w:rsid w:val="007C47FF"/>
    <w:rsid w:val="007C4815"/>
    <w:rsid w:val="007C73C6"/>
    <w:rsid w:val="007D29F5"/>
    <w:rsid w:val="007D2D31"/>
    <w:rsid w:val="007D2EDC"/>
    <w:rsid w:val="007D3348"/>
    <w:rsid w:val="007D430B"/>
    <w:rsid w:val="007D59BA"/>
    <w:rsid w:val="007D5D10"/>
    <w:rsid w:val="007E08D6"/>
    <w:rsid w:val="007E62AA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74E4"/>
    <w:rsid w:val="00870445"/>
    <w:rsid w:val="00872C40"/>
    <w:rsid w:val="00872D84"/>
    <w:rsid w:val="0087454E"/>
    <w:rsid w:val="00876906"/>
    <w:rsid w:val="008875A2"/>
    <w:rsid w:val="00891129"/>
    <w:rsid w:val="00892186"/>
    <w:rsid w:val="00896895"/>
    <w:rsid w:val="00896C0F"/>
    <w:rsid w:val="008A024D"/>
    <w:rsid w:val="008A0763"/>
    <w:rsid w:val="008A10C0"/>
    <w:rsid w:val="008A1345"/>
    <w:rsid w:val="008A27B1"/>
    <w:rsid w:val="008A2D53"/>
    <w:rsid w:val="008A41DF"/>
    <w:rsid w:val="008B11F9"/>
    <w:rsid w:val="008B3B91"/>
    <w:rsid w:val="008B504A"/>
    <w:rsid w:val="008C5A0B"/>
    <w:rsid w:val="008C5EBB"/>
    <w:rsid w:val="008C6142"/>
    <w:rsid w:val="008C7216"/>
    <w:rsid w:val="008C7516"/>
    <w:rsid w:val="008D1ABD"/>
    <w:rsid w:val="008D38B4"/>
    <w:rsid w:val="008D5AC9"/>
    <w:rsid w:val="008D7041"/>
    <w:rsid w:val="008E5B27"/>
    <w:rsid w:val="008F0BFB"/>
    <w:rsid w:val="008F21F2"/>
    <w:rsid w:val="008F2E6F"/>
    <w:rsid w:val="008F65CC"/>
    <w:rsid w:val="009007BF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C71"/>
    <w:rsid w:val="009427CB"/>
    <w:rsid w:val="009433BE"/>
    <w:rsid w:val="00946989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829D9"/>
    <w:rsid w:val="00982A0C"/>
    <w:rsid w:val="00983423"/>
    <w:rsid w:val="009834CE"/>
    <w:rsid w:val="00983D87"/>
    <w:rsid w:val="0098603A"/>
    <w:rsid w:val="009860A0"/>
    <w:rsid w:val="009952C7"/>
    <w:rsid w:val="0099600D"/>
    <w:rsid w:val="009970AA"/>
    <w:rsid w:val="009A0530"/>
    <w:rsid w:val="009A32D4"/>
    <w:rsid w:val="009A410D"/>
    <w:rsid w:val="009A4C9A"/>
    <w:rsid w:val="009A5616"/>
    <w:rsid w:val="009A63E0"/>
    <w:rsid w:val="009B4E9E"/>
    <w:rsid w:val="009C0A20"/>
    <w:rsid w:val="009C390D"/>
    <w:rsid w:val="009C5089"/>
    <w:rsid w:val="009C58F9"/>
    <w:rsid w:val="009C6657"/>
    <w:rsid w:val="009C7250"/>
    <w:rsid w:val="009C7EB8"/>
    <w:rsid w:val="009D0427"/>
    <w:rsid w:val="009D04A6"/>
    <w:rsid w:val="009D0A67"/>
    <w:rsid w:val="009D4D28"/>
    <w:rsid w:val="009D5F18"/>
    <w:rsid w:val="009D6C0A"/>
    <w:rsid w:val="009E13F4"/>
    <w:rsid w:val="009E3072"/>
    <w:rsid w:val="009E3077"/>
    <w:rsid w:val="009E3C0C"/>
    <w:rsid w:val="009E6B1D"/>
    <w:rsid w:val="009F246A"/>
    <w:rsid w:val="009F3788"/>
    <w:rsid w:val="009F41F4"/>
    <w:rsid w:val="009F7330"/>
    <w:rsid w:val="00A01323"/>
    <w:rsid w:val="00A01864"/>
    <w:rsid w:val="00A0223C"/>
    <w:rsid w:val="00A05061"/>
    <w:rsid w:val="00A05C0F"/>
    <w:rsid w:val="00A06B79"/>
    <w:rsid w:val="00A06C60"/>
    <w:rsid w:val="00A10FFA"/>
    <w:rsid w:val="00A1134B"/>
    <w:rsid w:val="00A1288A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4101C"/>
    <w:rsid w:val="00A431D6"/>
    <w:rsid w:val="00A45ED0"/>
    <w:rsid w:val="00A46A06"/>
    <w:rsid w:val="00A560DD"/>
    <w:rsid w:val="00A578F5"/>
    <w:rsid w:val="00A6013A"/>
    <w:rsid w:val="00A60544"/>
    <w:rsid w:val="00A62E79"/>
    <w:rsid w:val="00A71927"/>
    <w:rsid w:val="00A71CB4"/>
    <w:rsid w:val="00A748FF"/>
    <w:rsid w:val="00A74A76"/>
    <w:rsid w:val="00A74B97"/>
    <w:rsid w:val="00A7645F"/>
    <w:rsid w:val="00A76911"/>
    <w:rsid w:val="00A8102D"/>
    <w:rsid w:val="00A81BE2"/>
    <w:rsid w:val="00A85586"/>
    <w:rsid w:val="00A86C15"/>
    <w:rsid w:val="00A9175F"/>
    <w:rsid w:val="00A91DA3"/>
    <w:rsid w:val="00A91FE0"/>
    <w:rsid w:val="00A97F70"/>
    <w:rsid w:val="00AA4266"/>
    <w:rsid w:val="00AA435C"/>
    <w:rsid w:val="00AB2527"/>
    <w:rsid w:val="00AC2D83"/>
    <w:rsid w:val="00AC4555"/>
    <w:rsid w:val="00AC4C9D"/>
    <w:rsid w:val="00AC5669"/>
    <w:rsid w:val="00AC754C"/>
    <w:rsid w:val="00AC780F"/>
    <w:rsid w:val="00AD11D6"/>
    <w:rsid w:val="00AD2A34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3FD"/>
    <w:rsid w:val="00AF0521"/>
    <w:rsid w:val="00AF0D14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45EA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7146"/>
    <w:rsid w:val="00B52161"/>
    <w:rsid w:val="00B5465B"/>
    <w:rsid w:val="00B55B34"/>
    <w:rsid w:val="00B57C21"/>
    <w:rsid w:val="00B604FC"/>
    <w:rsid w:val="00B61394"/>
    <w:rsid w:val="00B6181B"/>
    <w:rsid w:val="00B64E61"/>
    <w:rsid w:val="00B659EA"/>
    <w:rsid w:val="00B66F2C"/>
    <w:rsid w:val="00B7099A"/>
    <w:rsid w:val="00B71B9B"/>
    <w:rsid w:val="00B72784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30E"/>
    <w:rsid w:val="00BA1A68"/>
    <w:rsid w:val="00BA1A8D"/>
    <w:rsid w:val="00BA2601"/>
    <w:rsid w:val="00BA3337"/>
    <w:rsid w:val="00BA4323"/>
    <w:rsid w:val="00BA4BBD"/>
    <w:rsid w:val="00BA5C7E"/>
    <w:rsid w:val="00BA79D6"/>
    <w:rsid w:val="00BA7C69"/>
    <w:rsid w:val="00BB09E4"/>
    <w:rsid w:val="00BB19B8"/>
    <w:rsid w:val="00BB6D55"/>
    <w:rsid w:val="00BB7015"/>
    <w:rsid w:val="00BC0322"/>
    <w:rsid w:val="00BC077D"/>
    <w:rsid w:val="00BC0838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38A8"/>
    <w:rsid w:val="00BE7AE1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5CC4"/>
    <w:rsid w:val="00C0613F"/>
    <w:rsid w:val="00C10C91"/>
    <w:rsid w:val="00C12D87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23AC"/>
    <w:rsid w:val="00C5533B"/>
    <w:rsid w:val="00C57F0E"/>
    <w:rsid w:val="00C63010"/>
    <w:rsid w:val="00C6357F"/>
    <w:rsid w:val="00C64003"/>
    <w:rsid w:val="00C640EF"/>
    <w:rsid w:val="00C652B5"/>
    <w:rsid w:val="00C6624F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10D6"/>
    <w:rsid w:val="00C82F0B"/>
    <w:rsid w:val="00C87777"/>
    <w:rsid w:val="00C91BBF"/>
    <w:rsid w:val="00C9266C"/>
    <w:rsid w:val="00C97C1D"/>
    <w:rsid w:val="00CA152F"/>
    <w:rsid w:val="00CA23A0"/>
    <w:rsid w:val="00CA4619"/>
    <w:rsid w:val="00CB49E0"/>
    <w:rsid w:val="00CB6C60"/>
    <w:rsid w:val="00CC1E7F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1025F"/>
    <w:rsid w:val="00D12DCC"/>
    <w:rsid w:val="00D14073"/>
    <w:rsid w:val="00D1415B"/>
    <w:rsid w:val="00D14DCB"/>
    <w:rsid w:val="00D16266"/>
    <w:rsid w:val="00D16E6D"/>
    <w:rsid w:val="00D21929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1C8"/>
    <w:rsid w:val="00D84681"/>
    <w:rsid w:val="00D8552D"/>
    <w:rsid w:val="00D87117"/>
    <w:rsid w:val="00D871CB"/>
    <w:rsid w:val="00D90AAB"/>
    <w:rsid w:val="00D91670"/>
    <w:rsid w:val="00D93276"/>
    <w:rsid w:val="00D93CF7"/>
    <w:rsid w:val="00D96540"/>
    <w:rsid w:val="00DA24CB"/>
    <w:rsid w:val="00DA3046"/>
    <w:rsid w:val="00DA509A"/>
    <w:rsid w:val="00DA59CD"/>
    <w:rsid w:val="00DA7DDD"/>
    <w:rsid w:val="00DB1405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AAC"/>
    <w:rsid w:val="00DD6A7C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31CA"/>
    <w:rsid w:val="00DF5D0D"/>
    <w:rsid w:val="00DF68C8"/>
    <w:rsid w:val="00DF733B"/>
    <w:rsid w:val="00E00090"/>
    <w:rsid w:val="00E01CAB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5780C"/>
    <w:rsid w:val="00E6178E"/>
    <w:rsid w:val="00E61DB6"/>
    <w:rsid w:val="00E6447A"/>
    <w:rsid w:val="00E661AD"/>
    <w:rsid w:val="00E70BF5"/>
    <w:rsid w:val="00E73219"/>
    <w:rsid w:val="00E73A59"/>
    <w:rsid w:val="00E73DDD"/>
    <w:rsid w:val="00E74A10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1591"/>
    <w:rsid w:val="00E925D1"/>
    <w:rsid w:val="00E928B8"/>
    <w:rsid w:val="00E929BB"/>
    <w:rsid w:val="00E96613"/>
    <w:rsid w:val="00E97562"/>
    <w:rsid w:val="00E97F36"/>
    <w:rsid w:val="00EA065A"/>
    <w:rsid w:val="00EA0715"/>
    <w:rsid w:val="00EA0AC9"/>
    <w:rsid w:val="00EA2330"/>
    <w:rsid w:val="00EA2BDF"/>
    <w:rsid w:val="00EA4C1A"/>
    <w:rsid w:val="00EA608B"/>
    <w:rsid w:val="00EB1584"/>
    <w:rsid w:val="00EB26BF"/>
    <w:rsid w:val="00EB3406"/>
    <w:rsid w:val="00EB5407"/>
    <w:rsid w:val="00EB567B"/>
    <w:rsid w:val="00EB5DC0"/>
    <w:rsid w:val="00EB6A66"/>
    <w:rsid w:val="00EB6F6F"/>
    <w:rsid w:val="00EC1621"/>
    <w:rsid w:val="00EC3BD8"/>
    <w:rsid w:val="00EC4352"/>
    <w:rsid w:val="00EC49D8"/>
    <w:rsid w:val="00EC538A"/>
    <w:rsid w:val="00EC665B"/>
    <w:rsid w:val="00ED4C88"/>
    <w:rsid w:val="00ED567F"/>
    <w:rsid w:val="00EE318B"/>
    <w:rsid w:val="00EE3C74"/>
    <w:rsid w:val="00EE7A93"/>
    <w:rsid w:val="00EF0428"/>
    <w:rsid w:val="00EF07DA"/>
    <w:rsid w:val="00EF07E9"/>
    <w:rsid w:val="00EF0C90"/>
    <w:rsid w:val="00EF1B4A"/>
    <w:rsid w:val="00EF2963"/>
    <w:rsid w:val="00EF39FF"/>
    <w:rsid w:val="00F0084C"/>
    <w:rsid w:val="00F042DF"/>
    <w:rsid w:val="00F05931"/>
    <w:rsid w:val="00F05BE3"/>
    <w:rsid w:val="00F05C67"/>
    <w:rsid w:val="00F11020"/>
    <w:rsid w:val="00F1323B"/>
    <w:rsid w:val="00F13549"/>
    <w:rsid w:val="00F14DB7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566D"/>
    <w:rsid w:val="00F66BC0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84122"/>
    <w:rsid w:val="00F920EB"/>
    <w:rsid w:val="00F92B36"/>
    <w:rsid w:val="00F92BD6"/>
    <w:rsid w:val="00F93F5F"/>
    <w:rsid w:val="00FA12D9"/>
    <w:rsid w:val="00FA1C7E"/>
    <w:rsid w:val="00FA49A1"/>
    <w:rsid w:val="00FB1331"/>
    <w:rsid w:val="00FB2E1F"/>
    <w:rsid w:val="00FB6BB9"/>
    <w:rsid w:val="00FB75A2"/>
    <w:rsid w:val="00FC51CC"/>
    <w:rsid w:val="00FC6A5D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F1B19"/>
    <w:rsid w:val="00FF27A4"/>
    <w:rsid w:val="00FF4295"/>
    <w:rsid w:val="00FF4FFE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68D585C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7B4EB62-CAFF-41E5-944A-981F6E4ACF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474458-E392-4AF6-B883-189928B8E2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10D47A-B57F-48EE-8DE9-E8C1682E1D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E7B00C-B626-4ACD-A8B6-1388B56230DF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361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User</cp:lastModifiedBy>
  <cp:revision>5</cp:revision>
  <cp:lastPrinted>2020-12-21T07:11:00Z</cp:lastPrinted>
  <dcterms:created xsi:type="dcterms:W3CDTF">2020-12-21T07:11:00Z</dcterms:created>
  <dcterms:modified xsi:type="dcterms:W3CDTF">2023-02-09T09:08:00Z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